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Eingang/ WC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541010629" name="019f1767-97e3-7036-a140-60679377010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335806" name="019f1767-97e3-7036-a140-60679377010e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9800814" name="019f1767-e680-7915-a8fd-0705b1a651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727256" name="019f1767-e680-7915-a8fd-0705b1a6518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19797532" name="019f176f-bec9-78c9-b50e-c434f63889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167682" name="019f176f-bec9-78c9-b50e-c434f63889a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2696099" name="019f1770-0241-7e24-be32-2dcf8ac220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47701" name="019f1770-0241-7e24-be32-2dcf8ac220e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EG-OG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09768265" name="019f177b-1c64-771c-94e4-e823729ef7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9942434" name="019f177b-1c64-771c-94e4-e823729ef72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3692534" name="019f177b-58fc-7b0d-83c9-4e9dd157bc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148351" name="019f177b-58fc-7b0d-83c9-4e9dd157bcf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Treppenhaus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33884976" name="019f177c-9ec3-7fe4-8d76-06f7e898876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33239" name="019f177c-9ec3-7fe4-8d76-06f7e898876e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0134145" name="019f177c-d9eb-7727-a127-e889a52ff4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46927" name="019f177c-d9eb-7727-a127-e889a52ff4a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38139273" name="019f1792-6313-7e4e-bdec-88189646239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0998206" name="019f1792-6313-7e4e-bdec-88189646239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8252709" name="019f1792-889e-73d5-bfdd-2c17594873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897790" name="019f1792-889e-73d5-bfdd-2c17594873ad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Kinderzimmer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61732013" name="019f1793-ea65-7b88-83c8-dcf48af277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434519" name="019f1793-ea65-7b88-83c8-dcf48af2776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9396838" name="019f1794-189c-7940-ad71-1ad87e33f4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0002611" name="019f1794-189c-7940-ad71-1ad87e33f498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Küche/Badezimmer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Zweilagig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71400959" name="019f17a3-ea8d-745b-b3aa-509c6f008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3059818" name="019f17a3-ea8d-745b-b3aa-509c6f008fe7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6441443" name="019f17a4-0c1d-7498-b00c-e1113a1ba2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0678045" name="019f17a4-0c1d-7498-b00c-e1113a1ba22e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39348217" name="019f17a8-2657-7ae9-891a-c20b9484870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710020" name="019f17a8-2657-7ae9-891a-c20b9484870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1221744" name="019f17a8-43de-70fb-b602-074b82f74e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231197" name="019f17a8-43de-70fb-b602-074b82f74e9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55098834" name="019f17b9-928e-7c65-b268-9f975c45cf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082015" name="019f17b9-928e-7c65-b268-9f975c45cf69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8924498" name="019f17b9-f279-7262-84e8-9a3070f762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219931" name="019f17b9-f279-7262-84e8-9a3070f7622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760329" name="019f17c1-3c24-7850-88e0-bd74f7ffe9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50271" name="019f17c1-3c24-7850-88e0-bd74f7ffe9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44663702" name="019f17c1-7cd1-75e4-b114-b7cdd4b9da8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873881" name="019f17c1-7cd1-75e4-b114-b7cdd4b9da8b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Rütibohlstrasse 41, Langnau am Albis</w:t>
          </w:r>
        </w:p>
        <w:p>
          <w:pPr>
            <w:spacing w:before="0" w:after="0"/>
          </w:pPr>
          <w:r>
            <w:t>DN 974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