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Hubelstrasse 14, Niederwil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1023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52926631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0279458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