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Hubelstrasse 14, Niederwil</w:t>
          </w:r>
        </w:p>
        <w:p>
          <w:pPr>
            <w:spacing w:before="0" w:after="0"/>
          </w:pPr>
          <w:r>
            <w:t>DN 1023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