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9131382" name="019f1853-ce59-7e5b-a92e-f6424518b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612553" name="019f1853-ce59-7e5b-a92e-f6424518b2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694652" name="019f1854-bdf5-7105-9473-ce70296bf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149759" name="019f1854-bdf5-7105-9473-ce70296bf99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01409780" name="019f1855-deac-7d51-abca-3586a300e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093873" name="019f1855-deac-7d51-abca-3586a300e3b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2753542" name="019f1856-2899-76df-a174-4b12f3cc80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927493" name="019f1856-2899-76df-a174-4b12f3cc80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5256617" name="019f1858-26e9-76db-925a-6f2a301a5e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542159" name="019f1858-26e9-76db-925a-6f2a301a5e8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416352" name="019f1858-eda8-700f-8a4f-0ef56ed52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317763" name="019f1858-eda8-700f-8a4f-0ef56ed5262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13876748" name="019f1871-c74c-79bd-913e-9e8d5c1eb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143988" name="019f1871-c74c-79bd-913e-9e8d5c1eb45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2412254" name="019f1872-2065-7a25-bc84-459449700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67986" name="019f1872-2065-7a25-bc84-459449700b0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9552779" name="019f1873-199e-7bf7-bfa6-e699c5f6f6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242605" name="019f1873-199e-7bf7-bfa6-e699c5f6f67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9502596" name="019f1873-5a1e-7832-accd-6e569942e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975116" name="019f1873-5a1e-7832-accd-6e569942e46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670559" name="019f1874-9149-7701-8448-7eec8b7787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675857" name="019f1874-9149-7701-8448-7eec8b77878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3779370" name="019f1874-ce45-7cd5-981c-a9bf849bc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45134" name="019f1874-ce45-7cd5-981c-a9bf849bcc8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518604" name="019f1877-08a1-7626-8719-a7963006e7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686522" name="019f1877-08a1-7626-8719-a7963006e77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2460424" name="019f1877-4e1b-7ca7-a52c-5ad31fbf8e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551705" name="019f1877-4e1b-7ca7-a52c-5ad31fbf8ed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1329202" name="019f1879-da77-7a6c-9396-072f3d5cef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363792" name="019f1879-da77-7a6c-9396-072f3d5cef6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3835236" name="019f187a-2286-7e04-98ea-62cfbd1e31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084851" name="019f187a-2286-7e04-98ea-62cfbd1e31b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246803" name="019f187a-fbed-7dcb-8cb4-008f88a6e1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903233" name="019f187a-fbed-7dcb-8cb4-008f88a6e1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690901" name="019f187b-1a52-7157-84d9-fbf7ed850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38090" name="019f187b-1a52-7157-84d9-fbf7ed85016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6439906" name="019f1885-8646-71e3-b9f8-db52b31bc3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602061" name="019f1885-8646-71e3-b9f8-db52b31bc3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6126130" name="019f1885-a33c-7fd0-ab5f-4864d1b003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850137" name="019f1885-a33c-7fd0-ab5f-4864d1b0032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743620" name="019f1886-2798-7a22-8d8b-5c55ad678d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559165" name="019f1886-2798-7a22-8d8b-5c55ad678d5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3540956" name="019f1886-4475-73c2-aada-991afab362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300611" name="019f1886-4475-73c2-aada-991afab3622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4165030" name="019f188f-d81c-7716-b1de-c8f9930ac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137523" name="019f188f-d81c-7716-b1de-c8f9930ac91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0370469" name="019f188f-ff43-72bc-9cae-abe91d2e5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378555" name="019f188f-ff43-72bc-9cae-abe91d2e534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1411770" name="019f1890-b0dc-7101-ac53-7b9766d9f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966493" name="019f1890-b0dc-7101-ac53-7b9766d9f6c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742364" name="019f1890-efe3-7ac1-b8b8-f0a22f7eb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976614" name="019f1890-efe3-7ac1-b8b8-f0a22f7eb26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98190095" name="019f1891-f9a1-78e2-b890-375fc308d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953923" name="019f1891-f9a1-78e2-b890-375fc308d8f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6430967" name="019f1892-345a-75a9-9aa2-4d76430c3d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562969" name="019f1892-345a-75a9-9aa2-4d76430c3d8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1614795" name="019f1894-cbf7-71bc-a5b8-9fdb8d8fa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635008" name="019f1894-cbf7-71bc-a5b8-9fdb8d8fa1e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5096027" name="019f1894-f1be-7139-814e-64b29fb4c1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082460" name="019f1894-f1be-7139-814e-64b29fb4c15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34227208" name="019f189a-7705-7023-b72e-742fc66315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448014" name="019f189a-7705-7023-b72e-742fc66315a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2964170" name="019f189a-ab8d-73d0-8ae4-bbad950d9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238992" name="019f189a-ab8d-73d0-8ae4-bbad950d983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075465" name="019f189b-2f08-73b4-98c3-a28ac70f3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949754" name="019f189b-2f08-73b4-98c3-a28ac70f356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428393" name="019f189b-6c1b-7142-a2b3-d950bdd9c8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57932" name="019f189b-6c1b-7142-a2b3-d950bdd9c8e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0314776" name="019f18a6-f6cc-756c-b036-14bf72ac5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754870" name="019f18a6-f6cc-756c-b036-14bf72ac598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3576173" name="019f18a7-2c1d-75ac-b94c-26272afe89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368739" name="019f18a7-2c1d-75ac-b94c-26272afe891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49458365" name="019f18a8-27ea-73a6-ac01-263541d540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365709" name="019f18a8-27ea-73a6-ac01-263541d540b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976290" name="019f18a8-4eb9-72e7-bca5-2afb3ce13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137442" name="019f18a8-4eb9-72e7-bca5-2afb3ce1337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6766748" name="019f18a8-bb5b-759f-aa5d-29879d2ef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417073" name="019f18a8-bb5b-759f-aa5d-29879d2efc5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3671064" name="019f18a8-df5d-70a1-a479-56fc7bad0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630773" name="019f18a8-df5d-70a1-a479-56fc7bad01f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2260396" name="019f18af-90b5-732c-9058-4585a6090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091056" name="019f18af-90b5-732c-9058-4585a609068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035434" name="019f18b0-7296-727f-aa2c-010d16d064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05289" name="019f18b0-7296-727f-aa2c-010d16d0643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697040" name="019f18b0-e18f-7066-85cf-c708d39ac5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176389" name="019f18b0-e18f-7066-85cf-c708d39ac55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010156" name="019f18b1-27a9-753b-86f7-f039ae477d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433868" name="019f18b1-27a9-753b-86f7-f039ae477de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4550483" name="019f18b8-d1de-7e94-a947-db6798769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296651" name="019f18b8-d1de-7e94-a947-db67987695e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889840" name="019f18b8-e23d-7325-81d3-c0013da6c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18545" name="019f18b8-e23d-7325-81d3-c0013da6c58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778437" name="019f18b9-a0df-70e1-a366-ae0625b7fa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34221" name="019f18b9-a0df-70e1-a366-ae0625b7faf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220981" name="019f18b9-cd1a-766f-9026-0df61a56d3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581007" name="019f18b9-cd1a-766f-9026-0df61a56d3c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Hubelstrasse 14, Niederwil</w:t>
          </w:r>
        </w:p>
        <w:p>
          <w:pPr>
            <w:spacing w:before="0" w:after="0"/>
          </w:pPr>
          <w:r>
            <w:t>DN 1023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