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481704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563591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