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Rudolf-Bitter-Strasse 13, 4323 Wallbach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5679103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4236818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