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4240673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221422" name="019f1c52-f832-7db6-a75b-f4d135a3f9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773297" name="019f1c55-5ea8-70a4-b1b4-7dbe7ceab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556439" name="019f1c55-5ea8-70a4-b1b4-7dbe7ceab8c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3348122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091532" name="019f1c55-dfa3-7d10-b465-0b01b5bc48f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5255583" name="019f1c56-d073-7261-919a-d98a919b08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574084" name="019f1c56-d073-7261-919a-d98a919b08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6513044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447638" name="019f1c57-84ad-7768-bb2e-45537c2f06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324638" name="019f1c57-b305-7c80-8889-9f6ef91fe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945909" name="019f1c57-b305-7c80-8889-9f6ef91fec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9520213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333271" name="019f1c58-5c13-708c-9d33-7497942c46f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723715" name="019f1c58-b9e6-7415-a94e-dddf6122e0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000928" name="019f1c58-b9e6-7415-a94e-dddf6122e0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804142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853954" name="019f1c59-b7e7-75ea-bbae-3b2ff89778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9434475" name="019f1c5a-1ff1-79cc-a64a-ce9fe8697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89401" name="019f1c5a-1ff1-79cc-a64a-ce9fe8697c5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7407200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103770" name="019f1c5a-b869-79cc-8582-6b91a81a0e6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628409" name="019f1c5a-f29a-7648-9bfa-b37e2977b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85916" name="019f1c5a-f29a-7648-9bfa-b37e2977b3a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228140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883892" name="019f1c5c-2e30-7f45-82fa-777cdc6ebc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23082" name="019f1c5c-8848-77c9-8bf3-a85471b41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16867" name="019f1c5c-8848-77c9-8bf3-a85471b4122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886582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533012" name="019f1c5e-f2d4-7240-9f3b-23fb589735a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06294" name="019f1c5f-20a3-736f-ba27-da5d641d0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19704" name="019f1c5f-20a3-736f-ba27-da5d641d0bd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3086485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487925" name="019f1d62-7ba4-72ea-9dad-257b134b22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001925" name="019f1d62-abdf-79e9-ae12-f5b501a7e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044164" name="019f1d62-abdf-79e9-ae12-f5b501a7e5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6863673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909477" name="019f1d63-6daa-7fc5-b215-42c71d1d3ff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583659" name="019f1d63-b295-7149-a698-bb7488c07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906725" name="019f1d63-b295-7149-a698-bb7488c07b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8007289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09612" name="019f1d65-b2ea-7d26-94b0-e5a8a051e8b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0110914" name="019f1d66-398b-7439-a2b5-4c607c3e6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626110" name="019f1d66-398b-7439-a2b5-4c607c3e6f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1366905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922253" name="019f1d77-279d-7ae0-9d6b-bccec1735c2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060994" name="019f1d77-7c4c-7d96-a527-37acf521a2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752776" name="019f1d77-7c4c-7d96-a527-37acf521a24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9138869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05444" name="019f1d78-5841-7828-83ad-2afdbd8a04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280256" name="019f1d78-a7ba-7330-a8e2-d7bb32b33a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96422" name="019f1d78-a7ba-7330-a8e2-d7bb32b33a4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7511916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418416" name="019f1d8c-7430-7f01-a7fa-6186fdd5815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743584" name="019f1d8c-ba93-7959-b9c2-a7db7f330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11639" name="019f1d8c-ba93-7959-b9c2-a7db7f3301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369515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572842" name="019f1d9b-c334-7954-a849-828275072b5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197304" name="019f1d9c-1d68-7626-8721-840abf6b7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75557" name="019f1d9c-1d68-7626-8721-840abf6b7a1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234612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19251" name="019f1dbc-35a8-742a-a045-318cf4bd28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559491" name="019f1dbc-88a8-795b-90fa-d137b7c8b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616314" name="019f1dbc-88a8-795b-90fa-d137b7c8bb8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662156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180749" name="019f1dbe-0385-74aa-8b22-267fb0fa6bc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889343" name="019f1dbe-3bde-7614-8bd8-88e4c78a9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24050" name="019f1dbe-3bde-7614-8bd8-88e4c78a9c5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43940062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60319" name="019f1dc1-b968-7ba7-a140-468ad68db26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747108" name="019f1dc1-e067-7e09-af20-617425eac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10827" name="019f1dc1-e067-7e09-af20-617425eac91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