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Winkelrainweg 12, 8102 Oberengstringen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942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79578396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5726781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