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369106" name="019f1cca-1e5d-7d69-aa79-b49d7ba6e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500966" name="019f1cca-1e5d-7d69-aa79-b49d7ba6e34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5726341" name="019f1cca-40cf-7a0a-a6b8-21ddd6c60a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174618" name="019f1cca-40cf-7a0a-a6b8-21ddd6c60a7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7329016" name="019f1cca-f294-7103-8632-d2cf638e49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678509" name="019f1cca-f294-7103-8632-d2cf638e49f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756821" name="019f1ccb-3f60-7b5a-a535-6cfc05b700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970716" name="019f1ccb-3f60-7b5a-a535-6cfc05b7004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295406" name="019f1ccb-a847-7823-b3bf-6d31663ad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634543" name="019f1ccb-a847-7823-b3bf-6d31663ad48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61933" name="019f1ccb-d9cf-71e5-81b2-ab6ffc7fa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204583" name="019f1ccb-d9cf-71e5-81b2-ab6ffc7fad4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045053" name="019f1cce-bfec-7bf1-9a64-3cb751dfe5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713830" name="019f1cce-bfec-7bf1-9a64-3cb751dfe51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2636556" name="019f1cdd-149b-7171-bb89-90fb83356b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315547" name="019f1cdd-149b-7171-bb89-90fb83356b9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Wohnzimner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222896" name="019f1cde-6579-7377-b757-e4382250fb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653675" name="019f1cde-6579-7377-b757-e4382250fba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84102" name="019f1cde-8e74-7002-a15e-aff2c06d76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969264" name="019f1cde-8e74-7002-a15e-aff2c06d764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220384" name="019f1ce0-9db7-7c59-a988-1b893efcf2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604084" name="019f1ce0-9db7-7c59-a988-1b893efcf2b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110490" name="019f1ce0-b39f-77e4-b7a8-118511cb7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187726" name="019f1ce0-b39f-77e4-b7a8-118511cb7b6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418971" name="019f1ce2-d224-76aa-9a49-6f187f3476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645182" name="019f1ce2-d224-76aa-9a49-6f187f34765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9585263" name="019f1ce6-8494-7b20-8f31-f5c63a5fcf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493691" name="019f1ce6-8494-7b20-8f31-f5c63a5fcfd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1050864" name="019f1ce7-6478-7ab7-a227-e3868ec3e2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775302" name="019f1ce7-6478-7ab7-a227-e3868ec3e25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334512" name="019f1cea-d3dc-7434-8368-d352303730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932974" name="019f1cea-d3dc-7434-8368-d3523037301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880666" name="019f1ced-ce1d-723d-a855-eb13a07ea7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850288" name="019f1ced-ce1d-723d-a855-eb13a07ea73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9234368" name="019f1ced-f1ac-7074-957f-68d8d75848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533187" name="019f1ced-f1ac-7074-957f-68d8d75848b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689287" name="019f1cee-52fc-76e9-a7c0-bf5d215e6d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997643" name="019f1cee-52fc-76e9-a7c0-bf5d215e6db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61084" name="019f1cee-729d-75e6-bb28-28b28683e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966856" name="019f1cee-729d-75e6-bb28-28b28683e06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7178947" name="019f1d0c-c8f9-7dca-95c6-462caa373c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819436" name="019f1d0c-c8f9-7dca-95c6-462caa373ce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599244" name="019f1d0d-2d12-79fb-b824-0ca215d8ee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450676" name="019f1d0d-2d12-79fb-b824-0ca215d8ee1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02680902" name="019f1d0f-0136-789f-abbf-dcb4a490a2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553078" name="019f1d0f-0136-789f-abbf-dcb4a490a22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2470406" name="019f1d0f-5a90-7b0c-b94e-c283d46c9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834999" name="019f1d0f-5a90-7b0c-b94e-c283d46c96c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18893910" name="019f1d10-4fee-7f9a-9bb0-0e5a8c7fc2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451068" name="019f1d10-4fee-7f9a-9bb0-0e5a8c7fc26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0332575" name="019f1d10-a9dc-7069-aec6-c09c102448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980013" name="019f1d10-a9dc-7069-aec6-c09c102448c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3241114" name="019f1d11-6b3f-7b24-be59-f8cdfddccf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62557" name="019f1d11-6b3f-7b24-be59-f8cdfddccf2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630254" name="019f1d11-a1aa-7ff2-b6c7-e368d41493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354476" name="019f1d11-a1aa-7ff2-b6c7-e368d41493a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Winkelrainweg 12, 8102 Oberengstringen</w:t>
          </w:r>
        </w:p>
        <w:p>
          <w:pPr>
            <w:spacing w:before="0" w:after="0"/>
          </w:pPr>
          <w:r>
            <w:t>DN 942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