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161743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706748" name="019f1728-2f08-77b5-b3a9-74bd9f4cf40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0993075" name="019f1728-575b-7d9f-9c80-229af6d47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359002" name="019f1728-575b-7d9f-9c80-229af6d47e5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946226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87198" name="019f172a-5843-78f1-a500-e49b30abba5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48768" name="019f172a-7999-712d-a9ca-86177032d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04344" name="019f172a-7999-712d-a9ca-86177032dd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672883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745599" name="019f172b-4fba-7692-93f1-7fbaf060d53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804717" name="019f172b-76c1-799a-8115-7f43433ddc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165571" name="019f172b-76c1-799a-8115-7f43433ddc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5577155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495601" name="019f173d-259c-7b9e-86a1-9441b12ec7f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812022" name="019f173d-578d-7276-8c77-eb421c3fb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037430" name="019f173d-578d-7276-8c77-eb421c3fb69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860429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071556" name="019f173e-0119-747e-b089-20290dcb7dd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0227360" name="019f173e-31fb-7cea-b57b-adde667e0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766940" name="019f173e-31fb-7cea-b57b-adde667e0a7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229495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358649" name="019f173e-ad5c-75d1-8a9b-0ea1f2b746d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286975" name="019f173e-d487-7d0f-a7d8-9ee2d511ac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601172" name="019f173e-d487-7d0f-a7d8-9ee2d511ac4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062007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138702" name="019f174a-10a5-7a50-b8dc-912ca965b5e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126497" name="019f174a-3794-7266-a8c4-8ffdca2ab7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528884" name="019f174a-3794-7266-a8c4-8ffdca2ab7b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292175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866808" name="019f174a-dfda-70d0-83b1-b4f1fbd77dc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0627099" name="019f174b-01a2-745e-a85f-24373129d2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406986" name="019f174b-01a2-745e-a85f-24373129d2f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6371303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68975" name="019f174b-669a-76b4-9e86-b3b97a404b8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2811885" name="019f174b-81cd-7cb3-8c9a-df73719db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739262" name="019f174b-81cd-7cb3-8c9a-df73719db0d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931397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414243" name="019f175d-d30d-74d3-b9f2-aab77287108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2092692" name="019f175d-fd51-7b1a-bf95-d11d1054e5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329619" name="019f175d-fd51-7b1a-bf95-d11d1054e57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421035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699980" name="019f175e-8b05-708c-a86a-d5ed9158e8a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0789357" name="019f175e-c389-7d2a-a5aa-84459862bd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634508" name="019f175e-c389-7d2a-a5aa-84459862bd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1499469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807775" name="019f1760-5a1a-7f45-865b-f050866f47c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9264001" name="019f1760-7f79-78e7-a00c-01d0fbd95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043691" name="019f1760-7f79-78e7-a00c-01d0fbd954b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259181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838748" name="019f176a-98e9-7053-9afc-b1a14a8d0b7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768049" name="019f176a-c344-72fc-bc10-5df900aff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830101" name="019f176a-c344-72fc-bc10-5df900aff22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4370709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665092" name="019f176b-bc8d-7271-815d-cdf04af490c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1902719" name="019f176b-d811-7a16-ba76-8b15415a4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887377" name="019f176b-d811-7a16-ba76-8b15415a480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134320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139816" name="019f176c-5df9-7d9a-ba2b-b04c95921fa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21142" name="019f176c-771d-7e8e-b4df-67904f0bf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503087" name="019f176c-771d-7e8e-b4df-67904f0bfc2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165510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43293" name="019f1780-8fb6-74b0-83d6-752bb740f82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817848" name="019f1780-af28-711f-b0dd-b9f80a4ed8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237189" name="019f1780-af28-711f-b0dd-b9f80a4ed8a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4216850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309580" name="019f1781-4dee-7e42-9e3e-84957733b62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127586" name="019f1781-6447-7d6f-9e62-dc9a94347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952852" name="019f1781-6447-7d6f-9e62-dc9a9434793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0024386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239846" name="019f1781-b804-776c-9c17-78fb2e61309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36509" name="019f1781-d270-7764-ab97-66841ae89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066314" name="019f1781-d270-7764-ab97-66841ae893f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2535499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236980" name="019f179a-e5bb-77b6-8641-5a89a0b3379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844292" name="019f179b-110f-7399-8f52-8c21144c8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02145" name="019f179b-110f-7399-8f52-8c21144c8a44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804582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30156" name="019f179b-f6f2-73cf-97ca-91dafa6b4a6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107821" name="019f179c-0cfd-7a0b-91a1-9513ffd486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782245" name="019f179c-0cfd-7a0b-91a1-9513ffd4860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322538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621088" name="019f179c-986b-7f82-9b48-ec75c56f5fc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240151" name="019f179c-efb8-7209-a1d1-2e5ae0ee9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472594" name="019f179c-efb8-7209-a1d1-2e5ae0ee9ea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17159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0448" name="019f17a0-c4a9-7858-9531-8258eb86fc8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993966" name="019f17a3-f5aa-7cc2-84e9-cae3d0c599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271131" name="019f17a3-f5aa-7cc2-84e9-cae3d0c5990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916892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931039" name="019f17a4-21cf-7117-8e4a-e3e84f5a27e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888253" name="019f17a4-49bc-72ff-88fc-10a685e753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305863" name="019f17a4-49bc-72ff-88fc-10a685e753e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7709942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054372" name="019f17a4-b8e4-7b40-9089-c51ba3881383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82576" name="019f17a4-eb45-7bb8-858f-b44156ae1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204406" name="019f17a4-eb45-7bb8-858f-b44156ae134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8278822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230807" name="019f17da-c622-7996-911f-50e753a7ce9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5994245" name="019f17da-eb28-7133-9a5a-f9cfa137ed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193730" name="019f17da-eb28-7133-9a5a-f9cfa137ed4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625598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377387" name="019f17db-b889-70b5-b544-1f652ffd880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5801615" name="019f17db-e485-7072-a8a3-99c576189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734977" name="019f17db-e485-7072-a8a3-99c5761897de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2861480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509691" name="019f17dc-42e4-7e48-b633-42be341ff76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015975" name="019f17dc-6285-7e98-94b6-9fb1cfc4d6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516454" name="019f17dc-6285-7e98-94b6-9fb1cfc4d60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