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20325732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045759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