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51364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51306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4715163" name="019f1728-575b-7d9f-9c80-229af6d47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532287" name="019f1728-575b-7d9f-9c80-229af6d47e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066148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40325" name="019f172a-5843-78f1-a500-e49b30abba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6292255" name="019f172a-7999-712d-a9ca-86177032d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709771" name="019f172a-7999-712d-a9ca-86177032d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744778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074994" name="019f172b-4fba-7692-93f1-7fbaf060d53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956774" name="019f172b-76c1-799a-8115-7f43433ddc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4334681" name="019f172b-76c1-799a-8115-7f43433ddc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8649549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836429" name="019f173d-259c-7b9e-86a1-9441b12ec7f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0188883" name="019f173d-578d-7276-8c77-eb421c3fb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33633" name="019f173d-578d-7276-8c77-eb421c3fb6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959496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678806" name="019f173e-0119-747e-b089-20290dcb7d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149481" name="019f173e-31fb-7cea-b57b-adde667e0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593132" name="019f173e-31fb-7cea-b57b-adde667e0a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4375325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100308" name="019f173e-ad5c-75d1-8a9b-0ea1f2b746d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133063" name="019f173e-d487-7d0f-a7d8-9ee2d511ac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352392" name="019f173e-d487-7d0f-a7d8-9ee2d511ac4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3498054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383190" name="019f174a-10a5-7a50-b8dc-912ca965b5e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18528" name="019f174a-3794-7266-a8c4-8ffdca2ab7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415509" name="019f174a-3794-7266-a8c4-8ffdca2ab7b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3917177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137684" name="019f174a-dfda-70d0-83b1-b4f1fbd77d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895131" name="019f174b-01a2-745e-a85f-24373129d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309501" name="019f174b-01a2-745e-a85f-24373129d2f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4645175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074357" name="019f174b-669a-76b4-9e86-b3b97a404b8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588644" name="019f174b-81cd-7cb3-8c9a-df73719db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424961" name="019f174b-81cd-7cb3-8c9a-df73719db0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367154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8357418" name="019f175d-d30d-74d3-b9f2-aab77287108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140333" name="019f175d-fd51-7b1a-bf95-d11d1054e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287918" name="019f175d-fd51-7b1a-bf95-d11d1054e5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4962585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884023" name="019f175e-8b05-708c-a86a-d5ed9158e8a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1279781" name="019f175e-c389-7d2a-a5aa-84459862b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898606" name="019f175e-c389-7d2a-a5aa-84459862bd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115777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69106" name="019f1760-5a1a-7f45-865b-f050866f47c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795538" name="019f1760-7f79-78e7-a00c-01d0fbd95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937850" name="019f1760-7f79-78e7-a00c-01d0fbd954b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911793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400420" name="019f176a-98e9-7053-9afc-b1a14a8d0b7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8438574" name="019f176a-c344-72fc-bc10-5df900aff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676717" name="019f176a-c344-72fc-bc10-5df900aff2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43658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926380" name="019f176b-bc8d-7271-815d-cdf04af490c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850652" name="019f176b-d811-7a16-ba76-8b15415a4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024052" name="019f176b-d811-7a16-ba76-8b15415a480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7318225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742467" name="019f176c-5df9-7d9a-ba2b-b04c95921fa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225413" name="019f176c-771d-7e8e-b4df-67904f0bf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548258" name="019f176c-771d-7e8e-b4df-67904f0bfc2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501595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477242" name="019f1780-8fb6-74b0-83d6-752bb740f8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1542099" name="019f1780-af28-711f-b0dd-b9f80a4ed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675872" name="019f1780-af28-711f-b0dd-b9f80a4ed8a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1789972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126559" name="019f1781-4dee-7e42-9e3e-84957733b62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556682" name="019f1781-6447-7d6f-9e62-dc9a94347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686146" name="019f1781-6447-7d6f-9e62-dc9a9434793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095659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227039" name="019f1781-b804-776c-9c17-78fb2e61309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116094" name="019f1781-d270-7764-ab97-66841ae89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128628" name="019f1781-d270-7764-ab97-66841ae893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4385950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656901" name="019f179a-e5bb-77b6-8641-5a89a0b3379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914357" name="019f179b-110f-7399-8f52-8c21144c8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275731" name="019f179b-110f-7399-8f52-8c21144c8a4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0761757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012256" name="019f179b-f6f2-73cf-97ca-91dafa6b4a6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6029721" name="019f179c-0cfd-7a0b-91a1-9513ffd486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489624" name="019f179c-0cfd-7a0b-91a1-9513ffd4860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8703902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676483" name="019f179c-986b-7f82-9b48-ec75c56f5f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724825" name="019f179c-efb8-7209-a1d1-2e5ae0ee9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950767" name="019f179c-efb8-7209-a1d1-2e5ae0ee9ea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6416828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892774" name="019f17a0-c4a9-7858-9531-8258eb86fc8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165470" name="019f17a3-f5aa-7cc2-84e9-cae3d0c59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1899686" name="019f17a3-f5aa-7cc2-84e9-cae3d0c5990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766860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266154" name="019f17a4-21cf-7117-8e4a-e3e84f5a27e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8684902" name="019f17a4-49bc-72ff-88fc-10a685e75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31424" name="019f17a4-49bc-72ff-88fc-10a685e753e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3517567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158842" name="019f17a4-b8e4-7b40-9089-c51ba388138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547326" name="019f17a4-eb45-7bb8-858f-b44156ae1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312874" name="019f17a4-eb45-7bb8-858f-b44156ae134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040621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568205" name="019f17da-c622-7996-911f-50e753a7ce9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5307680" name="019f17da-eb28-7133-9a5a-f9cfa137ed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254981" name="019f17da-eb28-7133-9a5a-f9cfa137ed4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4992580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7043208" name="019f17db-b889-70b5-b544-1f652ffd880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048998" name="019f17db-e485-7072-a8a3-99c576189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564770" name="019f17db-e485-7072-a8a3-99c5761897d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032652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362943" name="019f17dc-42e4-7e48-b633-42be341ff76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007402" name="019f17dc-6285-7e98-94b6-9fb1cfc4d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916748" name="019f17dc-6285-7e98-94b6-9fb1cfc4d60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