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5090964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93772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