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2. WHG. links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Cheminèe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Asbestschnüre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2585495" name="019f1728-2f08-77b5-b3a9-74bd9f4cf40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3529434" name="019f1728-2f08-77b5-b3a9-74bd9f4cf40f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1151682" name="019f1728-575b-7d9f-9c80-229af6d47e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9984431" name="019f1728-575b-7d9f-9c80-229af6d47e5d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2. WHG. links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Cheminèe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Cheminée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865654" name="019f172a-5843-78f1-a500-e49b30abba5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7297319" name="019f172a-5843-78f1-a500-e49b30abba5b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3317782" name="019f172a-7999-712d-a9ca-86177032dd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8697689" name="019f172a-7999-712d-a9ca-86177032dd71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2. WHG. links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Cheminèe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6456227" name="019f172b-4fba-7692-93f1-7fbaf060d53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2754948" name="019f172b-4fba-7692-93f1-7fbaf060d532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0357290" name="019f172b-76c1-799a-8115-7f43433ddc5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2127524" name="019f172b-76c1-799a-8115-7f43433ddc54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2. WHG. rechts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Asbestschnüre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7959225" name="019f173d-259c-7b9e-86a1-9441b12ec7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4463231" name="019f173d-259c-7b9e-86a1-9441b12ec7f1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9146120" name="019f173d-578d-7276-8c77-eb421c3fb6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9329964" name="019f173d-578d-7276-8c77-eb421c3fb697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2. WHG. rechts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Cheminée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3038236" name="019f173e-0119-747e-b089-20290dcb7dd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9284689" name="019f173e-0119-747e-b089-20290dcb7dd1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5714240" name="019f173e-31fb-7cea-b57b-adde667e0a7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6575976" name="019f173e-31fb-7cea-b57b-adde667e0a70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2. WHG. rechts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816417" name="019f173e-ad5c-75d1-8a9b-0ea1f2b746d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8410626" name="019f173e-ad5c-75d1-8a9b-0ea1f2b746d9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7404008" name="019f173e-d487-7d0f-a7d8-9ee2d511ac4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5369752" name="019f173e-d487-7d0f-a7d8-9ee2d511ac41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2. WHG. rechts 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Asbestschnüre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2732125" name="019f174a-10a5-7a50-b8dc-912ca965b5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4866471" name="019f174a-10a5-7a50-b8dc-912ca965b5e9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0390196" name="019f174a-3794-7266-a8c4-8ffdca2ab7b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1448283" name="019f174a-3794-7266-a8c4-8ffdca2ab7bb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2. WHG. rechts 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Cheminée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3702601" name="019f174a-dfda-70d0-83b1-b4f1fbd77dc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5072331" name="019f174a-dfda-70d0-83b1-b4f1fbd77dc4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2596782" name="019f174b-01a2-745e-a85f-24373129d2f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8294621" name="019f174b-01a2-745e-a85f-24373129d2f8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2. WHG. rechts 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0956559" name="019f174b-669a-76b4-9e86-b3b97a404b8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5083884" name="019f174b-669a-76b4-9e86-b3b97a404b8b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3446546" name="019f174b-81cd-7cb3-8c9a-df73719db0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9229357" name="019f174b-81cd-7cb3-8c9a-df73719db0d0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2b. WHG. rechts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Asbestschnüre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6995827" name="019f175d-d30d-74d3-b9f2-aab7728710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9315100" name="019f175d-d30d-74d3-b9f2-aab772871086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6373960" name="019f175d-fd51-7b1a-bf95-d11d1054e57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798956" name="019f175d-fd51-7b1a-bf95-d11d1054e57d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2b. WHG. rechts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6507361" name="019f175e-8b05-708c-a86a-d5ed9158e8a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0906313" name="019f175e-8b05-708c-a86a-d5ed9158e8ac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9951230" name="019f175e-c389-7d2a-a5aa-84459862bd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9297953" name="019f175e-c389-7d2a-a5aa-84459862bdaf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2b. WHG. rechts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Cheminée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3078927" name="019f1760-5a1a-7f45-865b-f050866f47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5367318" name="019f1760-5a1a-7f45-865b-f050866f47c0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8610145" name="019f1760-7f79-78e7-a00c-01d0fbd954b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2491498" name="019f1760-7f79-78e7-a00c-01d0fbd954b9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2b. WHG. rechts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Asbestschnüre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0261198" name="019f176a-98e9-7053-9afc-b1a14a8d0b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4507367" name="019f176a-98e9-7053-9afc-b1a14a8d0b7f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963065" name="019f176a-c344-72fc-bc10-5df900aff2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034829" name="019f176a-c344-72fc-bc10-5df900aff229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2b. WHG. rechts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Cheminée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2937843" name="019f176b-bc8d-7271-815d-cdf04af490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9049468" name="019f176b-bc8d-7271-815d-cdf04af490c1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9354911" name="019f176b-d811-7a16-ba76-8b15415a48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8157933" name="019f176b-d811-7a16-ba76-8b15415a4806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2b. WHG. rechts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3721948" name="019f176c-5df9-7d9a-ba2b-b04c95921f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8026933" name="019f176c-5df9-7d9a-ba2b-b04c95921fa2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3211803" name="019f176c-771d-7e8e-b4df-67904f0bfc2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1623512" name="019f176c-771d-7e8e-b4df-67904f0bfc27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4. WHG. rechts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Asbestschnüre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7606689" name="019f1780-8fb6-74b0-83d6-752bb740f8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3437044" name="019f1780-8fb6-74b0-83d6-752bb740f82c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8466910" name="019f1780-af28-711f-b0dd-b9f80a4ed8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5503293" name="019f1780-af28-711f-b0dd-b9f80a4ed8a7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4. WHG. rechts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Cheminée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132889" name="019f1781-4dee-7e42-9e3e-84957733b6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8470431" name="019f1781-4dee-7e42-9e3e-84957733b629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761752" name="019f1781-6447-7d6f-9e62-dc9a943479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8671931" name="019f1781-6447-7d6f-9e62-dc9a94347930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4. WHG. rechts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8457734" name="019f1781-b804-776c-9c17-78fb2e6130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2536260" name="019f1781-b804-776c-9c17-78fb2e613097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4854007" name="019f1781-d270-7764-ab97-66841ae893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6809812" name="019f1781-d270-7764-ab97-66841ae893f9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4. WHG. links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Asbestschnüre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4278814" name="019f179a-e5bb-77b6-8641-5a89a0b3379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9604056" name="019f179a-e5bb-77b6-8641-5a89a0b33799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3148990" name="019f179b-110f-7399-8f52-8c21144c8a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4574464" name="019f179b-110f-7399-8f52-8c21144c8a44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4. WHG. links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7810615" name="019f179b-f6f2-73cf-97ca-91dafa6b4a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0985880" name="019f179b-f6f2-73cf-97ca-91dafa6b4a61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764733" name="019f179c-0cfd-7a0b-91a1-9513ffd486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6990430" name="019f179c-0cfd-7a0b-91a1-9513ffd48607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4. WHG. links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Cheminée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451982" name="019f179c-986b-7f82-9b48-ec75c56f5f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6633617" name="019f179c-986b-7f82-9b48-ec75c56f5fcc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3746995" name="019f179c-efb8-7209-a1d1-2e5ae0ee9e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3768069" name="019f179c-efb8-7209-a1d1-2e5ae0ee9ea2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4. WHG. rechts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Asbestschnüre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0383027" name="019f17a0-c4a9-7858-9531-8258eb86fc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6584762" name="019f17a0-c4a9-7858-9531-8258eb86fc82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8255228" name="019f17a3-f5aa-7cc2-84e9-cae3d0c599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4249849" name="019f17a3-f5aa-7cc2-84e9-cae3d0c59900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4. WHG. rechts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803605" name="019f17a4-21cf-7117-8e4a-e3e84f5a27e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9719615" name="019f17a4-21cf-7117-8e4a-e3e84f5a27e0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1791928" name="019f17a4-49bc-72ff-88fc-10a685e753e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8084794" name="019f17a4-49bc-72ff-88fc-10a685e753eb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4. WHG. rechts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Cheminée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888422" name="019f17a4-b8e4-7b40-9089-c51ba388138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6549849" name="019f17a4-b8e4-7b40-9089-c51ba3881383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0378683" name="019f17a4-eb45-7bb8-858f-b44156ae13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9899638" name="019f17a4-eb45-7bb8-858f-b44156ae134d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75. WHG. rechts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Asbestschnüre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3286634" name="019f17da-c622-7996-911f-50e753a7ce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8505432" name="019f17da-c622-7996-911f-50e753a7ce93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4106922" name="019f17da-eb28-7133-9a5a-f9cfa137ed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6488158" name="019f17da-eb28-7133-9a5a-f9cfa137ed42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75. WHG. rechts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Cheminée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2193569" name="019f17db-b889-70b5-b544-1f652ffd88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7017410" name="019f17db-b889-70b5-b544-1f652ffd8803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9888504" name="019f17db-e485-7072-a8a3-99c5761897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4241557" name="019f17db-e485-7072-a8a3-99c5761897de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75. WHG. rechts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7784527" name="019f17dc-42e4-7e48-b633-42be341ff7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4955029" name="019f17dc-42e4-7e48-b633-42be341ff767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7532925" name="019f17dc-6285-7e98-94b6-9fb1cfc4d6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2917701" name="019f17dc-6285-7e98-94b6-9fb1cfc4d603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Wallisellerstrasse 75, Pfändwiesenstr. 2a,2b,4 Opfikon</w:t>
          </w:r>
        </w:p>
        <w:p>
          <w:pPr>
            <w:spacing w:before="0" w:after="0"/>
          </w:pPr>
          <w:r>
            <w:t>1031 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footer.xml" Type="http://schemas.openxmlformats.org/officeDocument/2006/relationships/footer" Id="rId5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