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Scheune, Lielistrasse 20, 8966 Oberwil-Lieli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470963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549532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