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Bitten aus dieser Probe ein Stück für MaP 5 verwenden und auf Asbest Untersuchen! 
Danke.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3705598" name="019f123b-4f0b-7651-b6e7-f5c5afe1dc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9833478" name="019f123b-4f0b-7651-b6e7-f5c5afe1dcd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1798229" name="019f123b-b0b6-7c42-9a62-d62224f559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9135807" name="019f123b-b0b6-7c42-9a62-d62224f559c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Pical Platten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84538906" name="019f123f-a781-7b4b-850b-dbd394c73e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8198207" name="019f123f-a781-7b4b-850b-dbd394c73e6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1827597" name="019f123f-d4d4-775d-a57d-ff59082c63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8892440" name="019f123f-d4d4-775d-a57d-ff59082c63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EG-DG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3685361" name="019f1242-ad47-73bb-a842-470b6f29e7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28486" name="019f1242-ad47-73bb-a842-470b6f29e7a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6269999" name="019f1242-d827-7c3d-86cc-15a5811fbb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8645636" name="019f1242-d827-7c3d-86cc-15a5811fbb4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Treppenhaus/ Lagerraum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Akkustikplatten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1235074" name="019f1244-6911-7717-96ae-cc86e80bca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429871" name="019f1244-6911-7717-96ae-cc86e80bcaa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0677661" name="019f1244-fbd7-7b75-bfd1-a649274735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408033" name="019f1244-fbd7-7b75-bfd1-a6492747352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Bitte ein Stück von Probe 1 nehmen und auf Asbest Untersuchen!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2214978" name="019f1322-4df9-7ed7-8773-7b1fa608a7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6487275" name="019f1322-4df9-7ed7-8773-7b1fa608a70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52378"/>
                  <wp:effectExtent l="0" t="0" r="0" b="0"/>
                  <wp:docPr id="1541962740" name="019f1322-62bd-74ca-bf59-e419c812b7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5477202" name="019f1322-62bd-74ca-bf59-e419c812b7a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52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Scheune, Lielistrasse 20, 8966 Oberwil-Lieli</w:t>
          </w:r>
        </w:p>
        <w:p>
          <w:pPr>
            <w:spacing w:before="0" w:after="0"/>
          </w:pPr>
          <w:r>
            <w:t>DN 975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