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Obere Zelglistrasse 13/ 15,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705754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898117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