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Stationsstrasse 91, Wiesendangen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03957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880816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