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Nebenraum 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427900" name="019ef8e7-4f8d-7f32-ad76-90883a5e24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003746" name="019ef8e7-4f8d-7f32-ad76-90883a5e240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601844" name="019ef8e7-87f4-7015-8b14-7440ba588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754467" name="019ef8e7-87f4-7015-8b14-7440ba5886f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042717" name="019ef8eb-522f-7ec6-9332-8fc294b98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064561" name="019ef8eb-522f-7ec6-9332-8fc294b9869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966174" name="019ef8eb-a094-7988-81ca-9242bbeb1e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237377" name="019ef8eb-a094-7988-81ca-9242bbeb1e8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457120" name="019ef8ed-2f3b-7349-b592-e660ee426b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945839" name="019ef8ed-2f3b-7349-b592-e660ee426b7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189997" name="019ef8ed-b776-7cfa-8102-77c4560b8d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441287" name="019ef8ed-b776-7cfa-8102-77c4560b8d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339274" name="019ef8f0-636e-7a17-9800-1d651a9a12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081657" name="019ef8f0-636e-7a17-9800-1d651a9a127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093747" name="019ef8f0-805c-7b6e-8301-dfa62c338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438208" name="019ef8f0-805c-7b6e-8301-dfa62c33812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214687" name="019ef8f1-54b7-774f-bdb7-a834a3e784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22579" name="019ef8f1-54b7-774f-bdb7-a834a3e7844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389091" name="019ef8f1-ad52-7e4e-a1ea-21a1f1ea7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877239" name="019ef8f1-ad52-7e4e-a1ea-21a1f1ea7a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448556" name="019ef8f5-4ee7-7839-a33e-4b0fb15ce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742978" name="019ef8f5-4ee7-7839-a33e-4b0fb15ceb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926305" name="019ef8f5-7166-7bb8-b1df-d19b89b1a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285154" name="019ef8f5-7166-7bb8-b1df-d19b89b1ab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353249" name="019ef8f5-d846-75a7-9171-06da1133d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04327" name="019ef8f5-d846-75a7-9171-06da1133dba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014898" name="019ef8f5-f511-78ec-a7fe-d7d0e937c6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949036" name="019ef8f5-f511-78ec-a7fe-d7d0e937c64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379670" name="019ef903-0c81-7f7e-9d94-22b294fc2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234296" name="019ef903-0c81-7f7e-9d94-22b294fc258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539603" name="019ef904-fe84-7fb4-b1cc-b40c50335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574174" name="019ef904-fe84-7fb4-b1cc-b40c50335fb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004462" name="019ef907-553a-78d4-a420-51ac940941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305148" name="019ef907-553a-78d4-a420-51ac9409418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486373" name="019ef907-6fe4-76f2-9ece-3179813ec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560169" name="019ef907-6fe4-76f2-9ece-3179813ec33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Stationsstrasse 91, Wiesendangen</w:t>
          </w:r>
        </w:p>
        <w:p>
          <w:pPr>
            <w:spacing w:before="0" w:after="0"/>
          </w:pPr>
          <w:r>
            <w:t>1024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