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Hubelstrasse 14, Niederwil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6010411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73270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