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Waschküche/ 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10259552" name="019f1853-ce59-7e5b-a92e-f6424518b2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896387" name="019f1853-ce59-7e5b-a92e-f6424518b2c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6171027" name="019f1854-bdf5-7105-9473-ce70296bf9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207846" name="019f1854-bdf5-7105-9473-ce70296bf99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Waschküche/ 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33899399" name="019f1855-deac-7d51-abca-3586a300e3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541457" name="019f1855-deac-7d51-abca-3586a300e3b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9594300" name="019f1856-2899-76df-a174-4b12f3cc80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270276" name="019f1856-2899-76df-a174-4b12f3cc805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101350" name="019f1858-26e9-76db-925a-6f2a301a5e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760916" name="019f1858-26e9-76db-925a-6f2a301a5e8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9433697" name="019f1858-eda8-700f-8a4f-0ef56ed526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852014" name="019f1858-eda8-700f-8a4f-0ef56ed5262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44084398" name="019f1871-c74c-79bd-913e-9e8d5c1eb4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809097" name="019f1871-c74c-79bd-913e-9e8d5c1eb45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556263" name="019f1872-2065-7a25-bc84-459449700b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152664" name="019f1872-2065-7a25-bc84-459449700b0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73989286" name="019f1873-199e-7bf7-bfa6-e699c5f6f6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659756" name="019f1873-199e-7bf7-bfa6-e699c5f6f67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8877068" name="019f1873-5a1e-7832-accd-6e569942e4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321571" name="019f1873-5a1e-7832-accd-6e569942e46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0769051" name="019f1874-9149-7701-8448-7eec8b7787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542036" name="019f1874-9149-7701-8448-7eec8b77878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0030947" name="019f1874-ce45-7cd5-981c-a9bf849bcc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271368" name="019f1874-ce45-7cd5-981c-a9bf849bcc8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3288421" name="019f1877-08a1-7626-8719-a7963006e7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799289" name="019f1877-08a1-7626-8719-a7963006e77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9566828" name="019f1877-4e1b-7ca7-a52c-5ad31fbf8e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310125" name="019f1877-4e1b-7ca7-a52c-5ad31fbf8ed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99520017" name="019f1879-da77-7a6c-9396-072f3d5cef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584470" name="019f1879-da77-7a6c-9396-072f3d5cef6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2610767" name="019f187a-2286-7e04-98ea-62cfbd1e31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454362" name="019f187a-2286-7e04-98ea-62cfbd1e31b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1918768" name="019f187a-fbed-7dcb-8cb4-008f88a6e1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534185" name="019f187a-fbed-7dcb-8cb4-008f88a6e11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8378549" name="019f187b-1a52-7157-84d9-fbf7ed8501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685189" name="019f187b-1a52-7157-84d9-fbf7ed85016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29772603" name="019f1885-8646-71e3-b9f8-db52b31bc3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391512" name="019f1885-8646-71e3-b9f8-db52b31bc39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1449283" name="019f1885-a33c-7fd0-ab5f-4864d1b003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004297" name="019f1885-a33c-7fd0-ab5f-4864d1b0032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2417569" name="019f1886-2798-7a22-8d8b-5c55ad678d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736302" name="019f1886-2798-7a22-8d8b-5c55ad678d5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9949620" name="019f1886-4475-73c2-aada-991afab362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119221" name="019f1886-4475-73c2-aada-991afab3622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80255215" name="019f188f-d81c-7716-b1de-c8f9930ac9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21858" name="019f188f-d81c-7716-b1de-c8f9930ac91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679058" name="019f188f-ff43-72bc-9cae-abe91d2e53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717697" name="019f188f-ff43-72bc-9cae-abe91d2e534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Wand/Decke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Wand/Decke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58716059" name="019f1890-b0dc-7101-ac53-7b9766d9f6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870328" name="019f1890-b0dc-7101-ac53-7b9766d9f6c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638609" name="019f1890-efe3-7ac1-b8b8-f0a22f7eb2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264092" name="019f1890-efe3-7ac1-b8b8-f0a22f7eb26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36120685" name="019f1891-f9a1-78e2-b890-375fc308d8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853793" name="019f1891-f9a1-78e2-b890-375fc308d8f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2281224" name="019f1892-345a-75a9-9aa2-4d76430c3d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201312" name="019f1892-345a-75a9-9aa2-4d76430c3d8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1160075" name="019f1894-cbf7-71bc-a5b8-9fdb8d8fa1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411838" name="019f1894-cbf7-71bc-a5b8-9fdb8d8fa1e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2857485" name="019f1894-f1be-7139-814e-64b29fb4c1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95975" name="019f1894-f1be-7139-814e-64b29fb4c154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058950175" name="019f189a-7705-7023-b72e-742fc66315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732066" name="019f189a-7705-7023-b72e-742fc66315a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6171947" name="019f189a-ab8d-73d0-8ae4-bbad950d98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479159" name="019f189a-ab8d-73d0-8ae4-bbad950d983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9778471" name="019f189b-2f08-73b4-98c3-a28ac70f35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138741" name="019f189b-2f08-73b4-98c3-a28ac70f356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1893058" name="019f189b-6c1b-7142-a2b3-d950bdd9c8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175577" name="019f189b-6c1b-7142-a2b3-d950bdd9c8e7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44419032" name="019f18a6-f6cc-756c-b036-14bf72ac59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628628" name="019f18a6-f6cc-756c-b036-14bf72ac598f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2057340" name="019f18a7-2c1d-75ac-b94c-26272afe89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494215" name="019f18a7-2c1d-75ac-b94c-26272afe891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568283440" name="019f18a8-27ea-73a6-ac01-263541d540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862358" name="019f18a8-27ea-73a6-ac01-263541d540b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9668840" name="019f18a8-4eb9-72e7-bca5-2afb3ce133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292803" name="019f18a8-4eb9-72e7-bca5-2afb3ce13378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57864215" name="019f18a8-bb5b-759f-aa5d-29879d2efc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291882" name="019f18a8-bb5b-759f-aa5d-29879d2efc5d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3610420" name="019f18a8-df5d-70a1-a479-56fc7bad01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542212" name="019f18a8-df5d-70a1-a479-56fc7bad01f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68774321" name="019f18af-90b5-732c-9058-4585a60906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430556" name="019f18af-90b5-732c-9058-4585a609068b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8738059" name="019f18b0-7296-727f-aa2c-010d16d064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620747" name="019f18b0-7296-727f-aa2c-010d16d06434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192323" name="019f18b0-e18f-7066-85cf-c708d39ac5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308534" name="019f18b0-e18f-7066-85cf-c708d39ac55e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052809" name="019f18b1-27a9-753b-86f7-f039ae477d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797461" name="019f18b1-27a9-753b-86f7-f039ae477de5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15989951" name="019f18b8-d1de-7e94-a947-db67987695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764739" name="019f18b8-d1de-7e94-a947-db67987695e9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3549143" name="019f18b8-e23d-7325-81d3-c0013da6c5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896745" name="019f18b8-e23d-7325-81d3-c0013da6c586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3880686" name="019f18b9-a0df-70e1-a366-ae0625b7fa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600559" name="019f18b9-a0df-70e1-a366-ae0625b7faf5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8791272" name="019f18b9-cd1a-766f-9026-0df61a56d3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356305" name="019f18b9-cd1a-766f-9026-0df61a56d3c3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Hubelstrasse 14, Niederwil</w:t>
          </w:r>
        </w:p>
        <w:p>
          <w:pPr>
            <w:spacing w:before="0" w:after="0"/>
          </w:pPr>
          <w:r>
            <w:t>DN 1023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footer.xml" Type="http://schemas.openxmlformats.org/officeDocument/2006/relationships/footer" Id="rId5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