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Fliesenkleber/ Verputz </w:t>
            </w:r>
          </w:p>
          <w:p>
            <w:pPr>
              <w:spacing w:before="0" w:after="0" w:line="240" w:lineRule="auto"/>
            </w:pPr>
            <w:r>
              <w:t>Boden/Wand/Decke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Boden/Wand/Decke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Fliesenkleber/ Verputz </w:t>
            </w:r>
          </w:p>
          <w:p>
            <w:pPr>
              <w:spacing w:before="0" w:after="0" w:line="240" w:lineRule="auto"/>
            </w:pPr>
            <w:r>
              <w:t> 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Rütibohlstrasse 41, Langnau am Albis</w:t>
          </w:r>
        </w:p>
        <w:p>
          <w:pPr>
            <w:spacing w:before="0" w:after="0"/>
          </w:pPr>
          <w:r>
            <w:t>DN 974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