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Rütibohlstrasse 41, Langnau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10957005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1249045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