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266103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20147" name="019f1767-97e3-7036-a140-60679377010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289122" name="019f1767-e680-7915-a8fd-0705b1a65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014367" name="019f1767-e680-7915-a8fd-0705b1a6518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088527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860005" name="019f176f-bec9-78c9-b50e-c434f63889a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4564" name="019f1770-0241-7e24-be32-2dcf8ac220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293403" name="019f1770-0241-7e24-be32-2dcf8ac220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2504956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837698" name="019f177b-1c64-771c-94e4-e823729ef7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55274" name="019f177b-58fc-7b0d-83c9-4e9dd157b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264673" name="019f177b-58fc-7b0d-83c9-4e9dd157bcf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7704593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282863" name="019f177c-9ec3-7fe4-8d76-06f7e89887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549391" name="019f177c-d9eb-7727-a127-e889a52ff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567691" name="019f177c-d9eb-7727-a127-e889a52ff4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2418916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990814" name="019f1792-6313-7e4e-bdec-88189646239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532633" name="019f1792-889e-73d5-bfdd-2c1759487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518361" name="019f1792-889e-73d5-bfdd-2c17594873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0530823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916965" name="019f1793-ea65-7b88-83c8-dcf48af277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24675" name="019f1794-189c-7940-ad71-1ad87e33f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239669" name="019f1794-189c-7940-ad71-1ad87e33f4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6372958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786385" name="019f17a3-ea8d-745b-b3aa-509c6f008fe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0894278" name="019f17a4-0c1d-7498-b00c-e1113a1ba2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025489" name="019f17a4-0c1d-7498-b00c-e1113a1ba2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7883362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833236" name="019f17a8-2657-7ae9-891a-c20b948487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621571" name="019f17a8-43de-70fb-b602-074b82f74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472365" name="019f17a8-43de-70fb-b602-074b82f74e9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3731825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376217" name="019f17b9-928e-7c65-b268-9f975c45cf6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488495" name="019f17b9-f279-7262-84e8-9a3070f76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24916" name="019f17b9-f279-7262-84e8-9a3070f76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6531151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752440" name="019f17c1-3c24-7850-88e0-bd74f7ffe9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0399548" name="019f17c1-7cd1-75e4-b114-b7cdd4b9d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60134" name="019f17c1-7cd1-75e4-b114-b7cdd4b9da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