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Hirzenweidstrasse 1, Zufikon 5621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1014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83441590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1420273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