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Hirzenweidstrasse 1, Zufikon 5621</w:t>
          </w:r>
        </w:p>
        <w:p>
          <w:pPr>
            <w:spacing w:before="0" w:after="0"/>
          </w:pPr>
          <w:r>
            <w:t>DN 1014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