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Geschoss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0817680" name="019f126a-5e7f-7b93-b0a0-188a4fb6a1c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8779981" name="019f126a-5e7f-7b93-b0a0-188a4fb6a1c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31401633" name="019f126a-bb8f-7db5-a678-6818b29e69b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1782287" name="019f126a-bb8f-7db5-a678-6818b29e69b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EG-DG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06473534" name="019f126f-29a6-7289-a077-b8f8afdef28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8968776" name="019f126f-29a6-7289-a077-b8f8afdef28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93814839" name="019f126f-716a-7861-88c3-2b5ea6698a4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1092692" name="019f126f-716a-7861-88c3-2b5ea6698a4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Geschoss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Grundputz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59807775" name="019f1911-4ce2-78c7-a26c-8986317527c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9758917" name="019f1911-4ce2-78c7-a26c-8986317527cc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13998765" name="019f1911-7ed6-7d40-89cc-8bdeede8ff8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1402299" name="019f1911-7ed6-7d40-89cc-8bdeede8ff8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EG-DG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502345783" name="019f1919-bf3e-74c3-8aa4-bf95f2999a5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1373773" name="019f1919-bf3e-74c3-8aa4-bf95f2999a5b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03128174" name="019f1919-e023-73a2-bdd5-56626be29df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5371863" name="019f1919-e023-73a2-bdd5-56626be29df4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EG-DG</w:t>
            </w:r>
          </w:p>
          <w:p>
            <w:pPr>
              <w:spacing w:before="0" w:after="0"/>
            </w:pPr>
            <w:r>
              <w:t>Sockel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Sockel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417604624" name="019f191a-9fab-77d4-8c44-5c3bbb70b04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0469550" name="019f191a-9fab-77d4-8c44-5c3bbb70b04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05456129" name="019f191a-d343-7f82-867a-5db2a82af36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0588859" name="019f191a-d343-7f82-867a-5db2a82af36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Deckputz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146332362" name="019f191f-39f3-7ed4-86ca-59d978849ac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8549952" name="019f191f-39f3-7ed4-86ca-59d978849acc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20007971" name="019f191f-5f99-7847-9ffd-6653d8aca0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8637970" name="019f191f-5f99-7847-9ffd-6653d8aca011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Grundputz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116456646" name="019f1922-ac35-7575-8bc7-f3662b3331c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6749251" name="019f1922-ac35-7575-8bc7-f3662b3331c1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12906880" name="019f1922-dda6-7093-bbfb-fd19a1c81d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553803" name="019f1922-dda6-7093-bbfb-fd19a1c81d26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Deckputz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06049259" name="019f1925-d443-7eac-a06d-99feb62efa8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439396" name="019f1925-d443-7eac-a06d-99feb62efa87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2902414" name="019f1926-03f8-7158-b156-65a8b726c5e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5456241" name="019f1926-03f8-7158-b156-65a8b726c5ef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Grundputz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43931027" name="019f1927-d04a-7fcb-a521-cb2e4b28c83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1015262" name="019f1927-d04a-7fcb-a521-cb2e4b28c83f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11147526" name="019f1927-fc99-7dea-9741-6fccc304c76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5989528" name="019f1927-fc99-7dea-9741-6fccc304c764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Hirzenweidstrasse 1, Zufikon 5621</w:t>
          </w:r>
        </w:p>
        <w:p>
          <w:pPr>
            <w:spacing w:before="0" w:after="0"/>
          </w:pPr>
          <w:r>
            <w:t>DN 1014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