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links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Cheminèe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1923630" name="019f1728-2f08-77b5-b3a9-74bd9f4cf4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0192574" name="019f1728-2f08-77b5-b3a9-74bd9f4cf40f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544641" name="019f1728-575b-7d9f-9c80-229af6d47e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5736852" name="019f1728-575b-7d9f-9c80-229af6d47e5d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links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Cheminèe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5656298" name="019f172a-5843-78f1-a500-e49b30abba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7358259" name="019f172a-5843-78f1-a500-e49b30abba5b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5791941" name="019f172a-7999-712d-a9ca-86177032dd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6011152" name="019f172a-7999-712d-a9ca-86177032dd71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links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Cheminèe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1768511" name="019f172b-4fba-7692-93f1-7fbaf060d5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9031162" name="019f172b-4fba-7692-93f1-7fbaf060d53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6093192" name="019f172b-76c1-799a-8115-7f43433ddc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2784288" name="019f172b-76c1-799a-8115-7f43433ddc5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916485" name="019f173d-259c-7b9e-86a1-9441b12ec7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3147957" name="019f173d-259c-7b9e-86a1-9441b12ec7f1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80601" name="019f173d-578d-7276-8c77-eb421c3fb6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2030906" name="019f173d-578d-7276-8c77-eb421c3fb69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0682588" name="019f173e-0119-747e-b089-20290dcb7d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64598" name="019f173e-0119-747e-b089-20290dcb7dd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9527115" name="019f173e-31fb-7cea-b57b-adde667e0a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0064588" name="019f173e-31fb-7cea-b57b-adde667e0a7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6346317" name="019f173e-ad5c-75d1-8a9b-0ea1f2b746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099542" name="019f173e-ad5c-75d1-8a9b-0ea1f2b746d9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7173537" name="019f173e-d487-7d0f-a7d8-9ee2d511ac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7479070" name="019f173e-d487-7d0f-a7d8-9ee2d511ac4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rechts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8344959" name="019f174a-10a5-7a50-b8dc-912ca965b5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0135973" name="019f174a-10a5-7a50-b8dc-912ca965b5e9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4578644" name="019f174a-3794-7266-a8c4-8ffdca2ab7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7538771" name="019f174a-3794-7266-a8c4-8ffdca2ab7bb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rechts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29523" name="019f174a-dfda-70d0-83b1-b4f1fbd77d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3008059" name="019f174a-dfda-70d0-83b1-b4f1fbd77dc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5983460" name="019f174b-01a2-745e-a85f-24373129d2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5838222" name="019f174b-01a2-745e-a85f-24373129d2f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rechts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9233180" name="019f174b-669a-76b4-9e86-b3b97a404b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1027949" name="019f174b-669a-76b4-9e86-b3b97a404b8b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1121528" name="019f174b-81cd-7cb3-8c9a-df73719db0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9859250" name="019f174b-81cd-7cb3-8c9a-df73719db0d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2b. WHG.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9217598" name="019f175d-d30d-74d3-b9f2-aab7728710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2580763" name="019f175d-d30d-74d3-b9f2-aab772871086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4944659" name="019f175d-fd51-7b1a-bf95-d11d1054e5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8330689" name="019f175d-fd51-7b1a-bf95-d11d1054e57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2b. WHG.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2581346" name="019f175e-8b05-708c-a86a-d5ed9158e8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4083815" name="019f175e-8b05-708c-a86a-d5ed9158e8ac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7787350" name="019f175e-c389-7d2a-a5aa-84459862bd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0754406" name="019f175e-c389-7d2a-a5aa-84459862bda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2b. WHG.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048787" name="019f1760-5a1a-7f45-865b-f050866f47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9240960" name="019f1760-5a1a-7f45-865b-f050866f47c0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8843500" name="019f1760-7f79-78e7-a00c-01d0fbd954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9823374" name="019f1760-7f79-78e7-a00c-01d0fbd954b9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2b. WHG. rechts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2308344" name="019f176a-98e9-7053-9afc-b1a14a8d0b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5280796" name="019f176a-98e9-7053-9afc-b1a14a8d0b7f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4540437" name="019f176a-c344-72fc-bc10-5df900aff2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9917872" name="019f176a-c344-72fc-bc10-5df900aff229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2b. WHG. rechts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419182" name="019f176b-bc8d-7271-815d-cdf04af490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2055940" name="019f176b-bc8d-7271-815d-cdf04af490c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4727507" name="019f176b-d811-7a16-ba76-8b15415a48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0224046" name="019f176b-d811-7a16-ba76-8b15415a4806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2b. WHG. rechts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5017026" name="019f176c-5df9-7d9a-ba2b-b04c95921f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9135049" name="019f176c-5df9-7d9a-ba2b-b04c95921fa2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0264107" name="019f176c-771d-7e8e-b4df-67904f0bfc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2445011" name="019f176c-771d-7e8e-b4df-67904f0bfc27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rechts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8116744" name="019f1780-8fb6-74b0-83d6-752bb740f8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9213844" name="019f1780-8fb6-74b0-83d6-752bb740f82c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6219800" name="019f1780-af28-711f-b0dd-b9f80a4ed8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5630076" name="019f1780-af28-711f-b0dd-b9f80a4ed8a7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rechts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0532378" name="019f1781-4dee-7e42-9e3e-84957733b6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6776347" name="019f1781-4dee-7e42-9e3e-84957733b629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6723346" name="019f1781-6447-7d6f-9e62-dc9a943479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0642132" name="019f1781-6447-7d6f-9e62-dc9a94347930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rechts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2861872" name="019f1781-b804-776c-9c17-78fb2e6130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0884400" name="019f1781-b804-776c-9c17-78fb2e613097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8394677" name="019f1781-d270-7764-ab97-66841ae893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917560" name="019f1781-d270-7764-ab97-66841ae893f9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3792153" name="019f179a-e5bb-77b6-8641-5a89a0b337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9027187" name="019f179a-e5bb-77b6-8641-5a89a0b33799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9273746" name="019f179b-110f-7399-8f52-8c21144c8a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7597113" name="019f179b-110f-7399-8f52-8c21144c8a44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4348308" name="019f179b-f6f2-73cf-97ca-91dafa6b4a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1516200" name="019f179b-f6f2-73cf-97ca-91dafa6b4a61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7910031" name="019f179c-0cfd-7a0b-91a1-9513ffd486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9330239" name="019f179c-0cfd-7a0b-91a1-9513ffd48607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6417869" name="019f179c-986b-7f82-9b48-ec75c56f5f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208675" name="019f179c-986b-7f82-9b48-ec75c56f5fcc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2887803" name="019f179c-efb8-7209-a1d1-2e5ae0ee9e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0296778" name="019f179c-efb8-7209-a1d1-2e5ae0ee9ea2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rechts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4893303" name="019f17a0-c4a9-7858-9531-8258eb86fc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662368" name="019f17a0-c4a9-7858-9531-8258eb86fc82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5544242" name="019f17a3-f5aa-7cc2-84e9-cae3d0c599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8406612" name="019f17a3-f5aa-7cc2-84e9-cae3d0c59900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rechts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2578434" name="019f17a4-21cf-7117-8e4a-e3e84f5a27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0204335" name="019f17a4-21cf-7117-8e4a-e3e84f5a27e0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1199209" name="019f17a4-49bc-72ff-88fc-10a685e753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402835" name="019f17a4-49bc-72ff-88fc-10a685e753eb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rechts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1776250" name="019f17a4-b8e4-7b40-9089-c51ba38813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6770700" name="019f17a4-b8e4-7b40-9089-c51ba3881383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6126615" name="019f17a4-eb45-7bb8-858f-b44156ae13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3146075" name="019f17a4-eb45-7bb8-858f-b44156ae134d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75. WHG. rechts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6027772" name="019f17da-c622-7996-911f-50e753a7ce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3285645" name="019f17da-c622-7996-911f-50e753a7ce93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6912001" name="019f17da-eb28-7133-9a5a-f9cfa137ed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2892767" name="019f17da-eb28-7133-9a5a-f9cfa137ed42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75. WHG. rechts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3730517" name="019f17db-b889-70b5-b544-1f652ffd88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1213044" name="019f17db-b889-70b5-b544-1f652ffd8803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8132832" name="019f17db-e485-7072-a8a3-99c5761897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5256599" name="019f17db-e485-7072-a8a3-99c5761897de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75. WHG. rechts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2897848" name="019f17dc-42e4-7e48-b633-42be341ff7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8549732" name="019f17dc-42e4-7e48-b633-42be341ff767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3234224" name="019f17dc-6285-7e98-94b6-9fb1cfc4d6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2646782" name="019f17dc-6285-7e98-94b6-9fb1cfc4d603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Wallisellerstrasse 75, Pfändwiesenstr. 2a,2b,4 Opfikon</w:t>
          </w:r>
        </w:p>
        <w:p>
          <w:pPr>
            <w:spacing w:before="0" w:after="0"/>
          </w:pPr>
          <w:r>
            <w:t>1031 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footer.xml" Type="http://schemas.openxmlformats.org/officeDocument/2006/relationships/footer" Id="rId5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