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Untermoosstrasse 1, 1a,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986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94786747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6499597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