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Untermoosstrasse 1, 1a, Zürich</w:t>
          </w:r>
        </w:p>
        <w:p>
          <w:pPr>
            <w:spacing w:before="0" w:after="0"/>
          </w:pPr>
          <w:r>
            <w:t>DN 986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