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58421201" name="019efd8e-2efe-7266-8306-60d069bad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930080" name="019efd8e-2efe-7266-8306-60d069bad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1216220" name="019efd8e-564d-7bc5-9cb4-7f31998518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908243" name="019efd8e-564d-7bc5-9cb4-7f319985181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47401270" name="019efd8f-39cf-71db-ae99-6816592edf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148645" name="019efd8f-39cf-71db-ae99-6816592edf1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988769" name="019efd8f-5d29-7f20-a661-c7666e0108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092817" name="019efd8f-5d29-7f20-a661-c7666e0108c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3037230" name="019efd8f-dcc9-77ef-8172-c4f5ca854e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133605" name="019efd8f-dcc9-77ef-8172-c4f5ca854e9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901347" name="019efd90-1e85-72c1-8b8b-038d34d16c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487511" name="019efd90-1e85-72c1-8b8b-038d34d16c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Boden/Wand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562378" name="019efd9b-81dd-7936-b3c2-8725ea2d2d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260562" name="019efd9b-81dd-7936-b3c2-8725ea2d2d0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0199991" name="019efd9b-b1b8-7745-a5e5-1e002d7eb7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330237" name="019efd9b-b1b8-7745-a5e5-1e002d7eb77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93228723" name="019efd9e-81cc-72b9-92ed-108c3da22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676615" name="019efd9e-81cc-72b9-92ed-108c3da224a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9755893" name="019efd9e-bdbd-7b0c-9ad9-6574b4e92e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159285" name="019efd9e-bdbd-7b0c-9ad9-6574b4e92eb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1.OG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7585705" name="019efd9f-5a46-7d71-815c-944984d94f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488121" name="019efd9f-5a46-7d71-815c-944984d94fe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0291007" name="019efd9f-8b14-77ed-9abc-30076eec3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281172" name="019efd9f-8b14-77ed-9abc-30076eec33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2.OG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589400" name="019efdb2-7de9-7e1f-9725-a4f8b7b6eb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877260" name="019efdb2-7de9-7e1f-9725-a4f8b7b6eb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5845361" name="019efdb2-9254-70a6-8092-bb2a734a2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918449" name="019efdb2-9254-70a6-8092-bb2a734a202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2.OG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15540948" name="019efdb3-2913-7af0-a509-c8173bc2c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453442" name="019efdb3-2913-7af0-a509-c8173bc2c58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4144935" name="019efdb3-4b15-792d-902b-b004a363b0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833894" name="019efdb3-4b15-792d-902b-b004a363b02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</w:t>
            </w:r>
          </w:p>
          <w:p>
            <w:pPr>
              <w:spacing w:before="0" w:after="0"/>
            </w:pPr>
            <w:r>
              <w:t>2.OG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827378" name="019efdb3-cb2b-76c1-bacc-4571445c92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241998" name="019efdb3-cb2b-76c1-bacc-4571445c92d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766181" name="019efdb3-ff70-7282-814b-0993b83aaf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711284" name="019efdb3-ff70-7282-814b-0993b83aaf7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2. OG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6913986" name="019efdba-510c-7d4e-9055-f8730e2a4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108039" name="019efdba-510c-7d4e-9055-f8730e2a4f0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773799" name="019efdba-8c02-7f90-b0c0-f3eab4ce29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434051" name="019efdba-8c02-7f90-b0c0-f3eab4ce29e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</w:t>
            </w:r>
          </w:p>
          <w:p>
            <w:pPr>
              <w:spacing w:before="0" w:after="0"/>
            </w:pPr>
            <w:r>
              <w:t>2. 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265388" name="019efdbc-1f64-7f0b-8c51-79deb52fc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265720" name="019efdbc-1f64-7f0b-8c51-79deb52fc5e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3539014" name="019efdbc-98a2-7125-a3e9-146b8872c2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992006" name="019efdbc-98a2-7125-a3e9-146b8872c22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2. OG Rechts/ Haus 1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9202086" name="019efdbd-d426-772a-968d-7ce9692f71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887444" name="019efdbd-d426-772a-968d-7ce9692f718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2155332" name="019efdbe-19f3-7cb2-aca2-aa135f7d18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547645" name="019efdbe-19f3-7cb2-aca2-aa135f7d184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Boden/Wand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276687" name="019efdd3-280b-74b2-abd9-eafc6d0a3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571079" name="019efdd3-280b-74b2-abd9-eafc6d0a331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50339828" name="019efdd3-4fb5-7b4f-aa80-ac82f1fc12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60788" name="019efdd3-4fb5-7b4f-aa80-ac82f1fc12a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8849835" name="019efdd4-d4b4-726e-92c2-d315e25d13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660007" name="019efdd4-d4b4-726e-92c2-d315e25d13f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87605769" name="019efdd5-2bd1-753c-9cea-2bd4d6aa1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851305" name="019efdd5-2bd1-753c-9cea-2bd4d6aa1a2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01079548" name="019efdd7-bba6-7ddf-bbbd-130df6ed0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504329" name="019efdd7-bba6-7ddf-bbbd-130df6ed05d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13627513" name="019efdd8-40be-7fbd-a5a5-9a6fd83c69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112619" name="019efdd8-40be-7fbd-a5a5-9a6fd83c690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2234809" name="019efdd8-c7f0-7bb7-89cc-b295fbcc0b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351344" name="019efdd8-c7f0-7bb7-89cc-b295fbcc0bd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070157" name="019efdd9-0444-7996-ab1b-93c1de4000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66365" name="019efdd9-0444-7996-ab1b-93c1de40001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62243117" name="019efde5-c08c-772a-b14c-57dc1dd993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524449" name="019efde5-c08c-772a-b14c-57dc1dd993e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709320" name="019efde6-03df-7074-b38e-0fe8ff660c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665658" name="019efde6-03df-7074-b38e-0fe8ff660c3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83830063" name="019efde7-5e33-7013-b3f2-0ac231dd19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398930" name="019efde7-5e33-7013-b3f2-0ac231dd199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2274481" name="019efde7-966f-7bdb-8a9a-852cb142e1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159859" name="019efde7-966f-7bdb-8a9a-852cb142e19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Haus 1a</w:t>
            </w:r>
          </w:p>
          <w:p>
            <w:pPr>
              <w:spacing w:before="0" w:after="0"/>
            </w:pPr>
            <w:r>
              <w:t>EG.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1347898" name="019efde8-0e28-7418-a8b3-8efd8ece76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606592" name="019efde8-0e28-7418-a8b3-8efd8ece7668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1285631" name="019efde8-4eff-7b82-a4d3-c71be29a3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483796" name="019efde8-4eff-7b82-a4d3-c71be29a3c3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Unterlagsboden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72237096" name="019efe13-bf87-7e59-a623-2a125ce312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511264" name="019efe13-bf87-7e59-a623-2a125ce312d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90939041" name="019efe14-02c5-7d41-8283-792fb9efa9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333508" name="019efe14-02c5-7d41-8283-792fb9efa9f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Gewerbe/WC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Floorflex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236816" name="019efe15-9ea4-7260-9813-e12a839d29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245805" name="019efe15-9ea4-7260-9813-e12a839d2902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2730407" name="019efe15-c5b3-7bc2-89f1-d261ee8b25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417643" name="019efe15-c5b3-7bc2-89f1-d261ee8b25df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Waschküche in Gewerbe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7551288" name="019efe16-deb3-7763-82ff-1572fb506c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958432" name="019efe16-deb3-7763-82ff-1572fb506c4b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769680" name="019efe17-722f-7312-adc8-c06d2d8e12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239534" name="019efe17-722f-7312-adc8-c06d2d8e12b6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in Gewerbe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45170745" name="019efe18-48f9-77f1-b554-ca8ec81c4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010558" name="019efe18-48f9-77f1-b554-ca8ec81c42b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0220144" name="019efe18-a31b-7f6e-8497-a026c4e499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46645" name="019efe18-a31b-7f6e-8497-a026c4e499d7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in Gewerbe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1882670" name="019efe19-3d80-7a1e-8cb5-82b9202c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9256651" name="019efe19-3d80-7a1e-8cb5-82b9202c0be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0381886" name="019efe19-76f0-7931-a315-be15d1950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759246" name="019efe19-76f0-7931-a315-be15d195062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61068568" name="019efe1a-66f9-7c94-a93c-fce4d69c5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988956" name="019efe1a-66f9-7c94-a93c-fce4d69c5992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34523576" name="019efe1a-c853-7220-968b-d0b3c5e780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939467" name="019efe1a-c853-7220-968b-d0b3c5e7804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3744594" name="019efe1b-b004-778e-ba00-a4e167844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5687050" name="019efe1b-b004-778e-ba00-a4e167844ef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8445299" name="019efe1c-04ed-7702-b7c1-597767abc8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108614" name="019efe1c-04ed-7702-b7c1-597767abc8d8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Gewerbe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8553259" name="019efe21-32bf-75bc-9c8d-7f8544ef4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914114" name="019efe21-32bf-75bc-9c8d-7f8544ef4bc3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0156931" name="019efe21-c4a0-7abd-b148-ec46bb5e98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384164" name="019efe21-c4a0-7abd-b148-ec46bb5e98df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Untermoosstrasse 1, 1a, Zürich</w:t>
          </w:r>
        </w:p>
        <w:p>
          <w:pPr>
            <w:spacing w:before="0" w:after="0"/>
          </w:pPr>
          <w:r>
            <w:t>DN 986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