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7680523" name="019f126a-5e7f-7b93-b0a0-188a4fb6a1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7514363" name="019f126a-5e7f-7b93-b0a0-188a4fb6a1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0775492" name="019f126a-bb8f-7db5-a678-6818b29e69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0237970" name="019f126a-bb8f-7db5-a678-6818b29e69b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3665098" name="019f126f-29a6-7289-a077-b8f8afdef2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800513" name="019f126f-29a6-7289-a077-b8f8afdef28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5727785" name="019f126f-716a-7861-88c3-2b5ea6698a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7335390" name="019f126f-716a-7861-88c3-2b5ea6698a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