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Obere Zelglistrasse 13/ 15,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596294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871511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