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Scheune, Lielistrasse 20, 8966 Oberwil-Lieli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975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22749140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34245516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