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Scheune, Lielistrasse 20, 8966 Oberwil-Lieli</w:t>
          </w:r>
        </w:p>
        <w:p>
          <w:pPr>
            <w:spacing w:before="0" w:after="0"/>
          </w:pPr>
          <w:r>
            <w:t>DN 975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