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Werkstatt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Bitten aus dieser Probe ein Stück für MaP 5 verwenden und auf Asbest Untersuchen! 
Danke.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1598995" name="019f123b-4f0b-7651-b6e7-f5c5afe1dc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8772337" name="019f123b-4f0b-7651-b6e7-f5c5afe1dcd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28614086" name="019f123b-b0b6-7c42-9a62-d62224f559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7875511" name="019f123b-b0b6-7c42-9a62-d62224f559c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PAK: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Werkstatt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Pical Platten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18123117" name="019f123f-a781-7b4b-850b-dbd394c73e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0322400" name="019f123f-a781-7b4b-850b-dbd394c73e6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7309946" name="019f123f-d4d4-775d-a57d-ff59082c63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8897711" name="019f123f-d4d4-775d-a57d-ff59082c63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EG-DG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60808458" name="019f1242-ad47-73bb-a842-470b6f29e7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7395258" name="019f1242-ad47-73bb-a842-470b6f29e7a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3912903" name="019f1242-d827-7c3d-86cc-15a5811fbb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5260460" name="019f1242-d827-7c3d-86cc-15a5811fbb4f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Treppenhaus/ Lagerraum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Akkustikplatten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007850" name="019f1244-6911-7717-96ae-cc86e80bca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51017841" name="019f1244-6911-7717-96ae-cc86e80bcaa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12771727" name="019f1244-fbd7-7b75-bfd1-a649274735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9892378" name="019f1244-fbd7-7b75-bfd1-a64927473526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Werkstatt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Bitte ein Stück von Probe 1 nehmen und auf Asbest Untersuchen!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3888663" name="019f1322-4df9-7ed7-8773-7b1fa608a7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7485165" name="019f1322-4df9-7ed7-8773-7b1fa608a70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52378"/>
                  <wp:effectExtent l="0" t="0" r="0" b="0"/>
                  <wp:docPr id="178025204" name="019f1322-62bd-74ca-bf59-e419c812b7a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457849" name="019f1322-62bd-74ca-bf59-e419c812b7a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52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Scheune, Lielistrasse 20, 8966 Oberwil-Lieli</w:t>
          </w:r>
        </w:p>
        <w:p>
          <w:pPr>
            <w:spacing w:before="0" w:after="0"/>
          </w:pPr>
          <w:r>
            <w:t>DN 975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