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Maienholz 10, Erlinsbach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749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414764960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428765769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