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Maienholz 10, Erlinsbach</w:t>
          </w:r>
        </w:p>
        <w:p>
          <w:pPr>
            <w:spacing w:before="0" w:after="0"/>
          </w:pPr>
          <w:r>
            <w:t>DN 749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