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Blumenweg 9, 8590 Romanshorn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0081435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11049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