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/ Waschküche/ Garage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spezielle Anstrich-, Beschichtungsstoffe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97270708" name="019f03c8-08a3-7921-b3e4-305109eb661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2913628" name="019f03c8-08a3-7921-b3e4-305109eb661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92719149" name="019f03c8-30eb-726d-924a-cf1aee79d6d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0073109" name="019f03c8-30eb-726d-924a-cf1aee79d6d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PCB: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UG - 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spezielle Anstrich-, Beschichtungsstoffe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13921788" name="019f03ca-4f88-72eb-a1b5-8ab8033f3a9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6731866" name="019f03ca-4f88-72eb-a1b5-8ab8033f3a9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95581575" name="019f03ca-7114-7d1b-a139-af0a9ddd21c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558141" name="019f03ca-7114-7d1b-a139-af0a9ddd21c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PCB: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Blumenweg 9, 8590 Romanshorn</w:t>
          </w:r>
        </w:p>
        <w:p>
          <w:pPr>
            <w:spacing w:before="0" w:after="0"/>
          </w:pPr>
          <w:r>
            <w:t>1029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