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Unterlagsboden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Floorflex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Mit gelblichen Kleber </w:t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Dilatations Fugen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