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Untermoosstrasse 1, 1a,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986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50675811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7327017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