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8298066" name="019efd8e-2efe-7266-8306-60d069bad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566297" name="019efd8e-2efe-7266-8306-60d069bad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854515" name="019efd8e-564d-7bc5-9cb4-7f3199851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34636" name="019efd8e-564d-7bc5-9cb4-7f319985181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0480280" name="019efd8f-39cf-71db-ae99-6816592ed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647340" name="019efd8f-39cf-71db-ae99-6816592edf1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779304" name="019efd8f-5d29-7f20-a661-c7666e0108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290343" name="019efd8f-5d29-7f20-a661-c7666e0108c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631888" name="019efd8f-dcc9-77ef-8172-c4f5ca85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630204" name="019efd8f-dcc9-77ef-8172-c4f5ca854e9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676267" name="019efd90-1e85-72c1-8b8b-038d34d16c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4525" name="019efd90-1e85-72c1-8b8b-038d34d16c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Boden/Wand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838258" name="019efd9b-81dd-7936-b3c2-8725ea2d2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354072" name="019efd9b-81dd-7936-b3c2-8725ea2d2d0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462623" name="019efd9b-b1b8-7745-a5e5-1e002d7eb7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171541" name="019efd9b-b1b8-7745-a5e5-1e002d7eb7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4387447" name="019efd9e-81cc-72b9-92ed-108c3da22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892197" name="019efd9e-81cc-72b9-92ed-108c3da224a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729443" name="019efd9e-bdbd-7b0c-9ad9-6574b4e92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902568" name="019efd9e-bdbd-7b0c-9ad9-6574b4e92eb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094828" name="019efd9f-5a46-7d71-815c-944984d94f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004249" name="019efd9f-5a46-7d71-815c-944984d94f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998821" name="019efd9f-8b14-77ed-9abc-30076eec3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391598" name="019efd9f-8b14-77ed-9abc-30076eec33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8070169" name="019efdb2-7de9-7e1f-9725-a4f8b7b6e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927971" name="019efdb2-7de9-7e1f-9725-a4f8b7b6eb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1107294" name="019efdb2-9254-70a6-8092-bb2a734a2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518513" name="019efdb2-9254-70a6-8092-bb2a734a20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0480392" name="019efdb3-2913-7af0-a509-c8173bc2c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124200" name="019efdb3-2913-7af0-a509-c8173bc2c5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713901" name="019efdb3-4b15-792d-902b-b004a363b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809155" name="019efdb3-4b15-792d-902b-b004a363b02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682740" name="019efdb3-cb2b-76c1-bacc-4571445c9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803881" name="019efdb3-cb2b-76c1-bacc-4571445c92d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0616660" name="019efdb3-ff70-7282-814b-0993b83aaf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9724" name="019efdb3-ff70-7282-814b-0993b83aaf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2. 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94582160" name="019efdba-510c-7d4e-9055-f8730e2a4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56768" name="019efdba-510c-7d4e-9055-f8730e2a4f0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669833" name="019efdba-8c02-7f90-b0c0-f3eab4ce29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228987" name="019efdba-8c02-7f90-b0c0-f3eab4ce29e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2. 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4513072" name="019efdbc-1f64-7f0b-8c51-79deb52f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625097" name="019efdbc-1f64-7f0b-8c51-79deb52fc5e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88154" name="019efdbc-98a2-7125-a3e9-146b8872c2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633341" name="019efdbc-98a2-7125-a3e9-146b8872c22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 Rechts/ Haus 1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824728" name="019efdbd-d426-772a-968d-7ce9692f7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342814" name="019efdbd-d426-772a-968d-7ce9692f71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4766945" name="019efdbe-19f3-7cb2-aca2-aa135f7d18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746764" name="019efdbe-19f3-7cb2-aca2-aa135f7d184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065824" name="019efdd3-280b-74b2-abd9-eafc6d0a3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649786" name="019efdd3-280b-74b2-abd9-eafc6d0a33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9278271" name="019efdd3-4fb5-7b4f-aa80-ac82f1fc12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936127" name="019efdd3-4fb5-7b4f-aa80-ac82f1fc12a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859392" name="019efdd4-d4b4-726e-92c2-d315e25d1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07167" name="019efdd4-d4b4-726e-92c2-d315e25d13f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6213368" name="019efdd5-2bd1-753c-9cea-2bd4d6aa1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721535" name="019efdd5-2bd1-753c-9cea-2bd4d6aa1a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7739902" name="019efdd7-bba6-7ddf-bbbd-130df6ed0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869458" name="019efdd7-bba6-7ddf-bbbd-130df6ed05d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96950410" name="019efdd8-40be-7fbd-a5a5-9a6fd83c69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371641" name="019efdd8-40be-7fbd-a5a5-9a6fd83c690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614641" name="019efdd8-c7f0-7bb7-89cc-b295fbcc0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137572" name="019efdd8-c7f0-7bb7-89cc-b295fbcc0bd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281131" name="019efdd9-0444-7996-ab1b-93c1de400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879471" name="019efdd9-0444-7996-ab1b-93c1de40001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8757360" name="019efde5-c08c-772a-b14c-57dc1dd9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50092" name="019efde5-c08c-772a-b14c-57dc1dd993e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414975" name="019efde6-03df-7074-b38e-0fe8ff660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347754" name="019efde6-03df-7074-b38e-0fe8ff660c3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50359644" name="019efde7-5e33-7013-b3f2-0ac231d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24848" name="019efde7-5e33-7013-b3f2-0ac231dd199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874035" name="019efde7-966f-7bdb-8a9a-852cb142e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09642" name="019efde7-966f-7bdb-8a9a-852cb142e19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146567" name="019efde8-0e28-7418-a8b3-8efd8ece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831747" name="019efde8-0e28-7418-a8b3-8efd8ece766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404985" name="019efde8-4eff-7b82-a4d3-c71be29a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1949" name="019efde8-4eff-7b82-a4d3-c71be29a3c3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5790848" name="019efe13-bf87-7e59-a623-2a125ce31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053896" name="019efe13-bf87-7e59-a623-2a125ce312d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9346400" name="019efe14-02c5-7d41-8283-792fb9efa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38446" name="019efe14-02c5-7d41-8283-792fb9efa9f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988925" name="019efe15-9ea4-7260-9813-e12a839d29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154740" name="019efe15-9ea4-7260-9813-e12a839d290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625358" name="019efe15-c5b3-7bc2-89f1-d261ee8b2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796629" name="019efe15-c5b3-7bc2-89f1-d261ee8b25d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Waschküche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097955" name="019efe16-deb3-7763-82ff-1572fb506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963090" name="019efe16-deb3-7763-82ff-1572fb506c4b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67000285" name="019efe17-722f-7312-adc8-c06d2d8e12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78861" name="019efe17-722f-7312-adc8-c06d2d8e12b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7815412" name="019efe18-48f9-77f1-b554-ca8ec81c4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253824" name="019efe18-48f9-77f1-b554-ca8ec81c42b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9185104" name="019efe18-a31b-7f6e-8497-a026c4e49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94210" name="019efe18-a31b-7f6e-8497-a026c4e499d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2003413" name="019efe19-3d80-7a1e-8cb5-82b9202c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57974" name="019efe19-3d80-7a1e-8cb5-82b9202c0be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658673" name="019efe19-76f0-7931-a315-be15d1950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755881" name="019efe19-76f0-7931-a315-be15d195062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3406907" name="019efe1a-66f9-7c94-a93c-fce4d69c5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495463" name="019efe1a-66f9-7c94-a93c-fce4d69c5992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8729224" name="019efe1a-c853-7220-968b-d0b3c5e780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27242" name="019efe1a-c853-7220-968b-d0b3c5e7804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546162" name="019efe1b-b004-778e-ba00-a4e167844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298560" name="019efe1b-b004-778e-ba00-a4e167844ef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109369" name="019efe1c-04ed-7702-b7c1-597767abc8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144344" name="019efe1c-04ed-7702-b7c1-597767abc8d8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0439562" name="019efe21-32bf-75bc-9c8d-7f8544ef4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88269" name="019efe21-32bf-75bc-9c8d-7f8544ef4bc3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2765755" name="019efe21-c4a0-7abd-b148-ec46bb5e9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870881" name="019efe21-c4a0-7abd-b148-ec46bb5e98df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Untermoosstrasse 1, 1a, Zürich</w:t>
          </w:r>
        </w:p>
        <w:p>
          <w:pPr>
            <w:spacing w:before="0" w:after="0"/>
          </w:pPr>
          <w:r>
            <w:t>DN 986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