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Kapfstrasse 4, Zürich 8032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1005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19664774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8466251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