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Eingang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84489754" name="019eee9e-e59f-7d5e-98af-03081050626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0420830" name="019eee9e-e59f-7d5e-98af-03081050626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72572272" name="019eee9f-8cdb-7fcb-a7a8-21c1b96db6e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6861989" name="019eee9f-8cdb-7fcb-a7a8-21c1b96db6ee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Eingang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Sockel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Fliesenkleber</w:t>
            </w:r>
          </w:p>
          <w:p>
            <w:pPr>
              <w:spacing w:before="0" w:after="0"/>
            </w:pPr>
            <w:r>
              <w:t>Sockel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1956105" name="019eeea0-b0b5-701a-b524-008bc7d1f29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6231047" name="019eeea0-b0b5-701a-b524-008bc7d1f293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86010195" name="019eeea0-e8bc-736b-a74e-6b48c6f2a42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2646352" name="019eeea0-e8bc-736b-a74e-6b48c6f2a424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Eingang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1233864287" name="019eeea2-3eb9-7ae9-a4d9-1c2c790f0d3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0423632" name="019eeea2-3eb9-7ae9-a4d9-1c2c790f0d3b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28839848" name="019eeea2-817f-7d96-a72c-2371c7c13ab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786937" name="019eeea2-817f-7d96-a72c-2371c7c13ab6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Eingang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1404144703" name="019eeea3-a393-78a8-af95-24ca8a93344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4887888" name="019eeea3-a393-78a8-af95-24ca8a933444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48746851" name="019eeea3-da13-7c2f-bdfd-0186bfe76d8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4477958" name="019eeea3-da13-7c2f-bdfd-0186bfe76d8b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1257365093" name="019eeea4-e995-7b3e-976e-13b3c9d5688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5175600" name="019eeea4-e995-7b3e-976e-13b3c9d56882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1213742627" name="019eeea5-94da-7c86-86fe-092201982ad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3783983" name="019eeea5-94da-7c86-86fe-092201982ad1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26023475" name="019eeea6-4664-71c4-80ad-5ff3056327c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1350774" name="019eeea6-4664-71c4-80ad-5ff3056327cc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62750543" name="019eeea6-9e1d-7930-9890-1743af129b2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1077523" name="019eeea6-9e1d-7930-9890-1743af129b21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Keller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1337966938" name="019eeeae-78c3-7949-abfe-97768aa8ba2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3031134" name="019eeeae-78c3-7949-abfe-97768aa8ba23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37136844" name="019eeeae-9ad7-7870-b384-70ca9c71bdc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1667689" name="019eeeae-9ad7-7870-b384-70ca9c71bdc8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Keller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37498401" name="019eeeaf-3c13-7728-8d45-05517d285a0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3622500" name="019eeeaf-3c13-7728-8d45-05517d285a05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3321688" name="019eeeaf-6b54-7822-8404-f22f9562ec9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906063" name="019eeeaf-6b54-7822-8404-f22f9562ec9f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EG-OG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1235914325" name="019eeeb7-b3e6-7dc3-a968-57c2100b995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2949087" name="019eeeb7-b3e6-7dc3-a968-57c2100b9953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36852870" name="019eeeb7-db1e-7d56-b979-050d3139cb1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3509822" name="019eeeb7-db1e-7d56-b979-050d3139cb16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EG-OG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80909773" name="019eeeb8-9de6-7859-a3a5-ae1aeb6ee7e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189959" name="019eeeb8-9de6-7859-a3a5-ae1aeb6ee7e4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90282582" name="019eeeb8-cabd-7885-a6f3-117b7cecacc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6374303" name="019eeeb8-cabd-7885-a6f3-117b7cecacce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2076552"/>
                  <wp:effectExtent l="0" t="0" r="0" b="0"/>
                  <wp:docPr id="2005705113" name="019ef066-171f-79a8-bff0-08440bcc192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7015191" name="019ef066-171f-79a8-bff0-08440bcc1923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20765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86242416" name="019eeee9-46bb-7ee0-90ff-a5fc129dddb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9124854" name="019eeee9-46bb-7ee0-90ff-a5fc129dddb6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Sockel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Fliesenkleber</w:t>
            </w:r>
          </w:p>
          <w:p>
            <w:pPr>
              <w:spacing w:before="0" w:after="0"/>
            </w:pPr>
            <w:r>
              <w:t>Sockel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2054473927" name="019eeee9-c48e-795c-b46b-261b2e230bc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6168270" name="019eeee9-c48e-795c-b46b-261b2e230bcf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99353853" name="019eeeea-2c9f-78a5-98ba-445eaa718d3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5782460" name="019eeeea-2c9f-78a5-98ba-445eaa718d37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1217122257" name="019eeeea-b038-72be-9ef5-58d9e25eeed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5522831" name="019eeeea-b038-72be-9ef5-58d9e25eeed5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66365731" name="019eeeeb-28ca-7964-9a65-9f90b5b51a9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5857996" name="019eeeeb-28ca-7964-9a65-9f90b5b51a97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1996032678" name="019eeeec-54dd-7476-b40c-085f6e3c133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8136808" name="019eeeec-54dd-7476-b40c-085f6e3c133c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20824859" name="019eeeec-8ce9-71af-bcde-10362363e68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9102451" name="019eeeec-8ce9-71af-bcde-10362363e68c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4321107" name="019eeeec-ff13-734d-884b-416d16d5e49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7408175" name="019eeeec-ff13-734d-884b-416d16d5e493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4475376" name="019eeeed-381c-731f-afe6-45ca1878518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3682218" name="019eeeed-381c-731f-afe6-45ca1878518d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37179470" name="019eef05-9ab3-7cd0-adff-cb3acc87538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08904" name="019eef05-9ab3-7cd0-adff-cb3acc87538c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68317142" name="019eef05-d679-709c-8887-ca47c434453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5442527" name="019eef05-d679-709c-8887-ca47c434453b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Sockel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Fliesenkleber</w:t>
            </w:r>
          </w:p>
          <w:p>
            <w:pPr>
              <w:spacing w:before="0" w:after="0"/>
            </w:pPr>
            <w:r>
              <w:t>Sockel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368354655" name="019eef06-7689-7d15-a174-949cbb51be7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0644" name="019eef06-7689-7d15-a174-949cbb51be7f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52073508" name="019eef06-a35d-711c-8853-ed705c0ab41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1655663" name="019eef06-a35d-711c-8853-ed705c0ab41e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2116782124" name="019eef07-382d-7d4b-8d6b-5330092243d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1406692" name="019eef07-382d-7d4b-8d6b-5330092243d2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97940975" name="019eef07-81e1-7572-84b5-e50ecbd95b5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1036465" name="019eef07-81e1-7572-84b5-e50ecbd95b53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1959269727" name="019eef09-2a04-796f-a93e-5a080ef7de3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2481787" name="019eef09-2a04-796f-a93e-5a080ef7de3f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18653765" name="019eef09-541a-73af-9503-9901ac002be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5132332" name="019eef09-541a-73af-9503-9901ac002be2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5579126" name="019eef09-c2fc-77f9-bcc1-82d6db381db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7461425" name="019eef09-c2fc-77f9-bcc1-82d6db381dbb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477699" name="019eef09-fe74-7662-93f8-7815f68a5fa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0156264" name="019eef09-fe74-7662-93f8-7815f68a5fae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Wohnzimmer/Esszimmer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1794883622" name="019eef16-4072-7c9b-96fc-b40ad136b07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2831780" name="019eef16-4072-7c9b-96fc-b40ad136b07f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54522707" name="019eef16-830d-7c87-8284-2661f8acf80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5316194" name="019eef16-830d-7c87-8284-2661f8acf80f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Wohnzimmer/Esszimmer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84137325" name="019eef17-7687-775b-8092-8b39cd7231a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3540072" name="019eef17-7687-775b-8092-8b39cd7231a4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79359174" name="019eef17-af7d-7efb-8ea8-f874439967c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8763417" name="019eef17-af7d-7efb-8ea8-f874439967cd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OG-DG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1174160691" name="019eef26-62d4-7bef-84ee-05dcc147feb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9394799" name="019eef26-62d4-7bef-84ee-05dcc147feb6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25901578" name="019eef26-89d8-70e6-a9aa-f47042eb594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0079173" name="019eef26-89d8-70e6-a9aa-f47042eb5949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OG-DG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02411164" name="019eef27-24c2-7daa-8245-52049a173bd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0345092" name="019eef27-24c2-7daa-8245-52049a173bdb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32774728" name="019eef27-4db2-747f-ba69-f59789d48f6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5194023" name="019eef27-4db2-747f-ba69-f59789d48f6b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91562477" name="019eef27-a90f-7676-b8ed-534aeb168b7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612529" name="019eef27-a90f-7676-b8ed-534aeb168b75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90514973" name="019eef27-d672-7548-af5a-4a974266d99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44614267" name="019eef27-d672-7548-af5a-4a974266d99e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Fliesenkleber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728701976" name="019eef28-5959-7056-8702-27db12927bd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7465537" name="019eef28-5959-7056-8702-27db12927bd3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22547506" name="019eef28-8a82-7bb3-ac81-9ccdc131d70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0970379" name="019eef28-8a82-7bb3-ac81-9ccdc131d70e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Wand/ 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Wand/ 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96640229" name="019eef2b-1ecd-713a-9af0-950e298f029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7975968" name="019eef2b-1ecd-713a-9af0-950e298f0291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90512762" name="019eef2b-6611-7d81-b561-8af80881870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3643741" name="019eef2b-6611-7d81-b561-8af808818705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534605503" name="019eef35-ecec-7a49-845b-4cbc69ad62a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1224926" name="019eef35-ecec-7a49-845b-4cbc69ad62a0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43658503" name="019eef36-0efd-7312-9b34-2121a816ef8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9333389" name="019eef36-0efd-7312-9b34-2121a816ef8a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16423193" name="019eef36-9615-7ddd-923d-ec1edc850ec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4303122" name="019eef36-9615-7ddd-923d-ec1edc850ec3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96189322" name="019eef36-dd9d-7a58-8e73-8a1bee6b13c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810485" name="019eef36-dd9d-7a58-8e73-8a1bee6b13c4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Treppenhaus/ Gang</w:t>
            </w:r>
          </w:p>
          <w:p>
            <w:pPr>
              <w:spacing w:before="0" w:after="0"/>
            </w:pPr>
            <w:r>
              <w:t>OG-DG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Teppich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54539131" name="019eef43-8323-7e24-9f0b-baebf0ca744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1986011" name="019eef43-8323-7e24-9f0b-baebf0ca7440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58794853" name="019eef43-ac40-7967-b945-a3f9b0371db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2628488" name="019eef43-ac40-7967-b945-a3f9b0371dbf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808626989" name="019eef45-5212-7c23-b6a1-22f14b725bb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5296194" name="019eef45-5212-7c23-b6a1-22f14b725bb6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30325870" name="019eef45-8411-7882-a691-e927eff54df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2247038" name="019eef45-8411-7882-a691-e927eff54df1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61406334" name="019eef46-6846-766c-a3b8-2c1e9b1ebeb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7308219" name="019eef46-6846-766c-a3b8-2c1e9b1ebeb7"/>
                          <pic:cNvPicPr/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20100675" name="019eef46-ac4f-7da9-b0ee-78503965bda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2579625" name="019eef46-ac4f-7da9-b0ee-78503965bdab"/>
                          <pic:cNvPicPr/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Duschkabine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34141617" name="019eef47-615a-7c80-8b24-9537a43a401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6185291" name="019eef47-615a-7c80-8b24-9537a43a4015"/>
                          <pic:cNvPicPr/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06440261" name="019eef47-8562-7211-8362-d97d61d5200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8246439" name="019eef47-8562-7211-8362-d97d61d5200b"/>
                          <pic:cNvPicPr/>
                        </pic:nvPicPr>
                        <pic:blipFill>
                          <a:blip r:embed="rId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1307770757" name="019eef4a-a98c-7320-996d-6ea2445ece6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9260483" name="019eef4a-a98c-7320-996d-6ea2445ece61"/>
                          <pic:cNvPicPr/>
                        </pic:nvPicPr>
                        <pic:blipFill>
                          <a:blip r:embed="rId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03320883" name="019eef4a-c789-7bd8-8028-c9e20363a97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8477744" name="019eef4a-c789-7bd8-8028-c9e20363a976"/>
                          <pic:cNvPicPr/>
                        </pic:nvPicPr>
                        <pic:blipFill>
                          <a:blip r:embed="rId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45207136" name="019eef4b-44e5-76e3-8505-94f0406809e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1274410" name="019eef4b-44e5-76e3-8505-94f0406809ee"/>
                          <pic:cNvPicPr/>
                        </pic:nvPicPr>
                        <pic:blipFill>
                          <a:blip r:embed="rId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73802851" name="019eef4b-83b6-75d8-b7e5-b2631c5ec62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6543183" name="019eef4b-83b6-75d8-b7e5-b2631c5ec62d"/>
                          <pic:cNvPicPr/>
                        </pic:nvPicPr>
                        <pic:blipFill>
                          <a:blip r:embed="rId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Ganzes Haus</w:t>
            </w:r>
          </w:p>
          <w:p>
            <w:pPr>
              <w:spacing w:before="0" w:after="0"/>
            </w:pPr>
            <w:r>
              <w:t>EG-DG</w:t>
            </w:r>
          </w:p>
          <w:p>
            <w:pPr>
              <w:spacing w:before="0" w:after="0"/>
            </w:pPr>
            <w:r>
              <w:t>Fenster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Fensterkitt</w:t>
            </w:r>
          </w:p>
          <w:p>
            <w:pPr>
              <w:spacing w:before="0" w:after="0"/>
            </w:pPr>
            <w:r>
              <w:t>Fenster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1309463" name="019eef54-8843-79d6-98cd-ab8aae139bc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6664121" name="019eef54-8843-79d6-98cd-ab8aae139bcf"/>
                          <pic:cNvPicPr/>
                        </pic:nvPicPr>
                        <pic:blipFill>
                          <a:blip r:embed="rId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14353310" name="019eef54-a428-7132-8555-71de29c7fe0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0135470" name="019eef54-a428-7132-8555-71de29c7fe03"/>
                          <pic:cNvPicPr/>
                        </pic:nvPicPr>
                        <pic:blipFill>
                          <a:blip r:embed="rId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Ganzes Haus</w:t>
            </w:r>
          </w:p>
          <w:p>
            <w:pPr>
              <w:spacing w:before="0" w:after="0"/>
            </w:pPr>
            <w:r>
              <w:t>EG-DG</w:t>
            </w:r>
          </w:p>
          <w:p>
            <w:pPr>
              <w:spacing w:before="0" w:after="0"/>
            </w:pPr>
            <w:r>
              <w:t>Fensterrahmen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Anschlagkitt</w:t>
            </w:r>
          </w:p>
          <w:p>
            <w:pPr>
              <w:spacing w:before="0" w:after="0"/>
            </w:pPr>
            <w:r>
              <w:t>Fensterrahmen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30819933" name="019eef55-8b0a-77d7-a4a3-68a3cd61d4a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9553663" name="019eef55-8b0a-77d7-a4a3-68a3cd61d4a3"/>
                          <pic:cNvPicPr/>
                        </pic:nvPicPr>
                        <pic:blipFill>
                          <a:blip r:embed="rId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31591577" name="019eef55-c4b0-7327-8faa-26f3a9ed31f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0958090" name="019eef55-c4b0-7327-8faa-26f3a9ed31f2"/>
                          <pic:cNvPicPr/>
                        </pic:nvPicPr>
                        <pic:blipFill>
                          <a:blip r:embed="rId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</w:t>
            </w:r>
          </w:p>
          <w:p>
            <w:pPr>
              <w:spacing w:before="0" w:after="0"/>
            </w:pPr>
            <w:r>
              <w:t>EG-DG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1774032581" name="019eef63-676c-72d2-8ffe-5cf8b76329f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8528293" name="019eef63-676c-72d2-8ffe-5cf8b76329f0"/>
                          <pic:cNvPicPr/>
                        </pic:nvPicPr>
                        <pic:blipFill>
                          <a:blip r:embed="rId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3292556" name="019eef63-8cd7-7181-867e-7a31732f410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5022149" name="019eef63-8cd7-7181-867e-7a31732f4100"/>
                          <pic:cNvPicPr/>
                        </pic:nvPicPr>
                        <pic:blipFill>
                          <a:blip r:embed="rId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80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Kapfstrasse 4, Zürich 8032</w:t>
          </w:r>
        </w:p>
        <w:p>
          <w:pPr>
            <w:spacing w:before="0" w:after="0"/>
          </w:pPr>
          <w:r>
            <w:t>DN 1005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media/document_image_rId54.jpeg" Type="http://schemas.openxmlformats.org/officeDocument/2006/relationships/image" Id="rId54"/>
    <Relationship Target="media/document_image_rId55.jpeg" Type="http://schemas.openxmlformats.org/officeDocument/2006/relationships/image" Id="rId55"/>
    <Relationship Target="media/document_image_rId56.jpeg" Type="http://schemas.openxmlformats.org/officeDocument/2006/relationships/image" Id="rId56"/>
    <Relationship Target="media/document_image_rId57.jpeg" Type="http://schemas.openxmlformats.org/officeDocument/2006/relationships/image" Id="rId57"/>
    <Relationship Target="media/document_image_rId58.jpeg" Type="http://schemas.openxmlformats.org/officeDocument/2006/relationships/image" Id="rId58"/>
    <Relationship Target="media/document_image_rId59.jpeg" Type="http://schemas.openxmlformats.org/officeDocument/2006/relationships/image" Id="rId59"/>
    <Relationship Target="media/document_image_rId60.jpeg" Type="http://schemas.openxmlformats.org/officeDocument/2006/relationships/image" Id="rId60"/>
    <Relationship Target="media/document_image_rId61.jpeg" Type="http://schemas.openxmlformats.org/officeDocument/2006/relationships/image" Id="rId61"/>
    <Relationship Target="media/document_image_rId62.jpeg" Type="http://schemas.openxmlformats.org/officeDocument/2006/relationships/image" Id="rId62"/>
    <Relationship Target="media/document_image_rId63.jpeg" Type="http://schemas.openxmlformats.org/officeDocument/2006/relationships/image" Id="rId63"/>
    <Relationship Target="media/document_image_rId64.jpeg" Type="http://schemas.openxmlformats.org/officeDocument/2006/relationships/image" Id="rId64"/>
    <Relationship Target="media/document_image_rId65.jpeg" Type="http://schemas.openxmlformats.org/officeDocument/2006/relationships/image" Id="rId65"/>
    <Relationship Target="media/document_image_rId66.jpeg" Type="http://schemas.openxmlformats.org/officeDocument/2006/relationships/image" Id="rId66"/>
    <Relationship Target="media/document_image_rId67.jpeg" Type="http://schemas.openxmlformats.org/officeDocument/2006/relationships/image" Id="rId67"/>
    <Relationship Target="media/document_image_rId68.jpeg" Type="http://schemas.openxmlformats.org/officeDocument/2006/relationships/image" Id="rId68"/>
    <Relationship Target="media/document_image_rId69.jpeg" Type="http://schemas.openxmlformats.org/officeDocument/2006/relationships/image" Id="rId69"/>
    <Relationship Target="media/document_image_rId70.jpeg" Type="http://schemas.openxmlformats.org/officeDocument/2006/relationships/image" Id="rId70"/>
    <Relationship Target="media/document_image_rId71.jpeg" Type="http://schemas.openxmlformats.org/officeDocument/2006/relationships/image" Id="rId71"/>
    <Relationship Target="media/document_image_rId72.jpeg" Type="http://schemas.openxmlformats.org/officeDocument/2006/relationships/image" Id="rId72"/>
    <Relationship Target="media/document_image_rId73.jpeg" Type="http://schemas.openxmlformats.org/officeDocument/2006/relationships/image" Id="rId73"/>
    <Relationship Target="media/document_image_rId74.jpeg" Type="http://schemas.openxmlformats.org/officeDocument/2006/relationships/image" Id="rId74"/>
    <Relationship Target="media/document_image_rId75.jpeg" Type="http://schemas.openxmlformats.org/officeDocument/2006/relationships/image" Id="rId75"/>
    <Relationship Target="media/document_image_rId76.jpeg" Type="http://schemas.openxmlformats.org/officeDocument/2006/relationships/image" Id="rId76"/>
    <Relationship Target="media/document_image_rId77.jpeg" Type="http://schemas.openxmlformats.org/officeDocument/2006/relationships/image" Id="rId77"/>
    <Relationship Target="media/document_image_rId78.jpeg" Type="http://schemas.openxmlformats.org/officeDocument/2006/relationships/image" Id="rId78"/>
    <Relationship Target="media/document_image_rId79.jpeg" Type="http://schemas.openxmlformats.org/officeDocument/2006/relationships/image" Id="rId79"/>
    <Relationship Target="footer.xml" Type="http://schemas.openxmlformats.org/officeDocument/2006/relationships/footer" Id="rId80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