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Haselstrasse 37, 8335 Hittnau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1009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6294630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3114635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