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217526" name="019eefc6-fa04-761c-bd5d-d55d3c145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687939" name="019eefc6-fa04-761c-bd5d-d55d3c1450d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095650" name="019eefc7-1b51-7340-abfb-e18710261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124046" name="019eefc7-1b51-7340-abfb-e187102610e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69212" name="019eefc7-9e3c-7d52-818a-baa9aa961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618595" name="019eefc7-9e3c-7d52-818a-baa9aa96112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806561" name="019eefc7-bc74-7c54-bc96-22e263845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705372" name="019eefc7-bc74-7c54-bc96-22e263845db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107078" name="019eefc8-5c4d-7d1b-813a-7fd9343fe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38533" name="019eefc8-5c4d-7d1b-813a-7fd9343fead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745625" name="019eefc8-72ca-7802-a427-5e50c4599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06655" name="019eefc8-72ca-7802-a427-5e50c45999d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427560" name="019eefc8-bfd9-76ca-abd7-657a1fadf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344870" name="019eefc8-bfd9-76ca-abd7-657a1fadf6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823648" name="019eefc8-d24e-7819-b733-6682e14f7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66821" name="019eefc8-d24e-7819-b733-6682e14f79b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904517" name="019eefc9-4140-77d0-b47c-5c4901eba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435988" name="019eefc9-4140-77d0-b47c-5c4901eba2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341596" name="019eefc9-565e-7058-8a12-be63c6531b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542720" name="019eefc9-565e-7058-8a12-be63c6531b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schwarz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420764" name="019eefc9-fabf-739e-9067-b0bd8ec8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327125" name="019eefc9-fabf-739e-9067-b0bd8ec8996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154815" name="019eefca-1611-711c-95cc-f9e0a1100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98354" name="019eefca-1611-711c-95cc-f9e0a110029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133106" name="019eefcb-5121-7e20-80f7-337701595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287014" name="019eefcb-5121-7e20-80f7-337701595f4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546016" name="019eefcb-6a0a-72ee-8b70-44c511f56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23524" name="019eefcb-6a0a-72ee-8b70-44c511f56b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Haselstrasse 37, 8335 Hittnau</w:t>
          </w:r>
        </w:p>
        <w:p>
          <w:pPr>
            <w:spacing w:before="0" w:after="0"/>
          </w:pPr>
          <w:r>
            <w:t>1009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