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Im Grund 26, Biel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558253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46904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