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9143493" name="019efa5f-90c7-7919-9ec6-02a1e06134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864538" name="019efa5f-90c7-7919-9ec6-02a1e06134c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7518888" name="019efa5f-a4a2-755f-9e1f-04fb7f54fb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3395509" name="019efa5f-a4a2-755f-9e1f-04fb7f54fbe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15738693" name="019efa60-eae9-735c-b98a-ca3beda2be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2359997" name="019efa60-eae9-735c-b98a-ca3beda2be8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67184" name="019efa61-1232-7886-b53b-6cabd4cf8d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1180186" name="019efa61-1232-7886-b53b-6cabd4cf8d0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71371"/>
                  <wp:effectExtent l="0" t="0" r="0" b="0"/>
                  <wp:docPr id="2006715803" name="019efa61-d227-7bb4-86ca-c7d23771db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8377113" name="019efa61-d227-7bb4-86ca-c7d23771dba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71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74536"/>
                  <wp:effectExtent l="0" t="0" r="0" b="0"/>
                  <wp:docPr id="1436361345" name="019efa62-09d5-7add-83e2-67d396ffa7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3341127" name="019efa62-09d5-7add-83e2-67d396ffa7d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74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41405"/>
                  <wp:effectExtent l="0" t="0" r="0" b="0"/>
                  <wp:docPr id="437048993" name="019efa65-3b12-7083-ba18-650f966d71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8211322" name="019efa65-3b12-7083-ba18-650f966d715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41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5615"/>
                  <wp:effectExtent l="0" t="0" r="0" b="0"/>
                  <wp:docPr id="632094211" name="019efa65-4e3c-79e0-abe7-a4a7e34df7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8745946" name="019efa65-4e3c-79e0-abe7-a4a7e34df78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5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74536"/>
                  <wp:effectExtent l="0" t="0" r="0" b="0"/>
                  <wp:docPr id="2036973692" name="019efa66-6278-718c-bf24-e479be487c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4959771" name="019efa66-6278-718c-bf24-e479be487c0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74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4033"/>
                  <wp:effectExtent l="0" t="0" r="0" b="0"/>
                  <wp:docPr id="2077318056" name="019efa66-7ef2-7992-a840-b7822138fe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8454600" name="019efa66-7ef2-7992-a840-b7822138fe7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4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81301634" name="019efa68-c880-7b6f-bb2c-9a7732a1be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2617858" name="019efa68-c880-7b6f-bb2c-9a7732a1be7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37919"/>
                  <wp:effectExtent l="0" t="0" r="0" b="0"/>
                  <wp:docPr id="570762501" name="019efa68-e2bf-7898-b6a9-b62d24f90f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4959059" name="019efa68-e2bf-7898-b6a9-b62d24f90f8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37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771975" name="019efa71-d902-7c8c-93c6-3c63a9589a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0469318" name="019efa71-d902-7c8c-93c6-3c63a9589a7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71371"/>
                  <wp:effectExtent l="0" t="0" r="0" b="0"/>
                  <wp:docPr id="1040665933" name="019efa72-02e8-7212-ac39-097f44b7b8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6005784" name="019efa72-02e8-7212-ac39-097f44b7b8e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71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2023491" name="019efa76-560a-7cce-aacf-527c7ee54b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1564017" name="019efa76-560a-7cce-aacf-527c7ee54bb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0205323" name="019efa76-75c5-7fb0-aafc-32f26359cb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6566852" name="019efa76-75c5-7fb0-aafc-32f26359cb7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41405"/>
                  <wp:effectExtent l="0" t="0" r="0" b="0"/>
                  <wp:docPr id="375912353" name="019efa79-0005-76f2-8874-0e7acbdd3d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1367552" name="019efa79-0005-76f2-8874-0e7acbdd3d1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41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9235"/>
                  <wp:effectExtent l="0" t="0" r="0" b="0"/>
                  <wp:docPr id="1594839675" name="019efa79-11b3-7a19-acb9-44004c23a7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1433703" name="019efa79-11b3-7a19-acb9-44004c23a74a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7422"/>
                  <wp:effectExtent l="0" t="0" r="0" b="0"/>
                  <wp:docPr id="1129889958" name="019efa7a-5532-7cc5-9fe4-53cb85c21c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7778567" name="019efa7a-5532-7cc5-9fe4-53cb85c21c99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7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2501126" name="019efa7a-7f43-7f26-a440-4985394afb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0682977" name="019efa7a-7f43-7f26-a440-4985394afbf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Grund 26, Biel</w:t>
          </w:r>
        </w:p>
        <w:p>
          <w:pPr>
            <w:spacing w:before="0" w:after="0"/>
          </w:pPr>
          <w:r>
            <w:t>DN 1006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