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Kapfstrasse 4, Zürich 8032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796406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67445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